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E82" w:rsidRPr="00ED41B6" w:rsidRDefault="00ED41B6" w:rsidP="00ED41B6">
      <w:pPr>
        <w:widowControl w:val="0"/>
        <w:autoSpaceDE w:val="0"/>
        <w:autoSpaceDN w:val="0"/>
        <w:spacing w:after="0" w:line="240" w:lineRule="auto"/>
        <w:rPr>
          <w:rFonts w:ascii="Cambria" w:eastAsia="MS Mincho" w:hAnsi="Cambria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118824" cy="8658225"/>
            <wp:effectExtent l="0" t="0" r="0" b="0"/>
            <wp:docPr id="1" name="Рисунок 1" descr="D:\Раб.ната 2023\1кл р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.ната 2023\1кл ру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60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E82" w:rsidRDefault="003B2E82" w:rsidP="003B2E82">
      <w:pPr>
        <w:widowControl w:val="0"/>
        <w:tabs>
          <w:tab w:val="left" w:pos="37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          </w:t>
      </w:r>
    </w:p>
    <w:p w:rsidR="00ED41B6" w:rsidRPr="003B2E82" w:rsidRDefault="00ED41B6" w:rsidP="003B2E82">
      <w:pPr>
        <w:widowControl w:val="0"/>
        <w:tabs>
          <w:tab w:val="left" w:pos="37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bookmarkStart w:id="0" w:name="_GoBack"/>
      <w:bookmarkEnd w:id="0"/>
    </w:p>
    <w:p w:rsidR="00191173" w:rsidRPr="00B130F8" w:rsidRDefault="00ED41B6" w:rsidP="00191173">
      <w:pPr>
        <w:autoSpaceDE w:val="0"/>
        <w:autoSpaceDN w:val="0"/>
        <w:spacing w:after="0" w:line="240" w:lineRule="auto"/>
        <w:ind w:right="397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                       </w:t>
      </w:r>
      <w:r w:rsidR="003B2E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191173"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191173" w:rsidRPr="00B130F8" w:rsidRDefault="00191173" w:rsidP="0019117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приоритеты, сформулированные в Примерной программе воспитания.</w:t>
      </w:r>
    </w:p>
    <w:p w:rsidR="00191173" w:rsidRPr="00B130F8" w:rsidRDefault="00191173" w:rsidP="00191173">
      <w:pPr>
        <w:autoSpaceDE w:val="0"/>
        <w:autoSpaceDN w:val="0"/>
        <w:spacing w:after="0" w:line="240" w:lineRule="auto"/>
        <w:ind w:left="18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1173" w:rsidRPr="00B130F8" w:rsidRDefault="00191173" w:rsidP="0019117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Русский язык является основой всего процесса обучения в начальной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значительным потенциалом в развитии функциональной грамотности младших школьников, особенно таких её компонентов, как языковая, коммуникативная,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формировании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личностных результатов —длительный процесс, разворачивающийся на протяжении изучения содержания предмета.</w:t>
      </w:r>
    </w:p>
    <w:p w:rsidR="00191173" w:rsidRPr="00B130F8" w:rsidRDefault="00191173" w:rsidP="0019117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191173" w:rsidRPr="00B130F8" w:rsidRDefault="00191173" w:rsidP="00191173">
      <w:pPr>
        <w:autoSpaceDE w:val="0"/>
        <w:autoSpaceDN w:val="0"/>
        <w:spacing w:after="0" w:line="240" w:lineRule="auto"/>
        <w:ind w:left="18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91173" w:rsidRPr="00B130F8" w:rsidRDefault="00191173" w:rsidP="00191173">
      <w:pPr>
        <w:autoSpaceDE w:val="0"/>
        <w:autoSpaceDN w:val="0"/>
        <w:spacing w:after="0" w:line="240" w:lineRule="auto"/>
        <w:ind w:left="18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отведённых на изучение «Русского языка», в 1 классе — 164 ч. </w:t>
      </w:r>
    </w:p>
    <w:p w:rsidR="00191173" w:rsidRPr="00B130F8" w:rsidRDefault="00191173" w:rsidP="00191173">
      <w:pPr>
        <w:autoSpaceDE w:val="0"/>
        <w:autoSpaceDN w:val="0"/>
        <w:spacing w:after="0" w:line="240" w:lineRule="auto"/>
        <w:ind w:right="144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91173" w:rsidRPr="00B130F8" w:rsidRDefault="00191173" w:rsidP="00191173">
      <w:pPr>
        <w:autoSpaceDE w:val="0"/>
        <w:autoSpaceDN w:val="0"/>
        <w:spacing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</w:t>
      </w: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универсальных действий на материале русского языка станут фундаментом обучения в основном звене школы, а также будут востребованы в жизни.</w:t>
      </w:r>
    </w:p>
    <w:p w:rsidR="00191173" w:rsidRPr="00B130F8" w:rsidRDefault="00191173" w:rsidP="00191173">
      <w:pPr>
        <w:autoSpaceDE w:val="0"/>
        <w:autoSpaceDN w:val="0"/>
        <w:spacing w:after="0" w:line="240" w:lineRule="auto"/>
        <w:ind w:left="18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Изучение русского языка в начальной школе направлено на достижение следующих</w:t>
      </w: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целей:</w:t>
      </w:r>
    </w:p>
    <w:p w:rsidR="00191173" w:rsidRPr="00730F59" w:rsidRDefault="00191173" w:rsidP="005B32C3">
      <w:pPr>
        <w:pStyle w:val="a5"/>
        <w:numPr>
          <w:ilvl w:val="0"/>
          <w:numId w:val="7"/>
        </w:num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духовно-</w:t>
      </w:r>
      <w:r w:rsidRPr="00730F59">
        <w:rPr>
          <w:rFonts w:ascii="Times New Roman" w:eastAsia="DejaVu Serif" w:hAnsi="Times New Roman" w:cs="Times New Roman"/>
          <w:color w:val="000000"/>
          <w:sz w:val="24"/>
          <w:szCs w:val="24"/>
          <w:lang w:val="ru-RU"/>
        </w:rPr>
        <w:t>‐</w:t>
      </w: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191173" w:rsidRPr="00730F59" w:rsidRDefault="00191173" w:rsidP="005B32C3">
      <w:pPr>
        <w:pStyle w:val="a5"/>
        <w:numPr>
          <w:ilvl w:val="0"/>
          <w:numId w:val="7"/>
        </w:num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аудированием</w:t>
      </w:r>
      <w:proofErr w:type="spellEnd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говорением, чтением, письмом;</w:t>
      </w:r>
    </w:p>
    <w:p w:rsidR="00191173" w:rsidRPr="00730F59" w:rsidRDefault="00191173" w:rsidP="005B32C3">
      <w:pPr>
        <w:pStyle w:val="a5"/>
        <w:numPr>
          <w:ilvl w:val="0"/>
          <w:numId w:val="7"/>
        </w:num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овладение первоначальными научными представлениями о системе русского языка: фонетике, графике, лексике, </w:t>
      </w:r>
      <w:proofErr w:type="spellStart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91173" w:rsidRPr="00730F59" w:rsidRDefault="00191173" w:rsidP="005B32C3">
      <w:pPr>
        <w:pStyle w:val="a5"/>
        <w:numPr>
          <w:ilvl w:val="0"/>
          <w:numId w:val="7"/>
        </w:num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91173" w:rsidRPr="00B130F8" w:rsidRDefault="00191173" w:rsidP="0019117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1173" w:rsidRPr="00B130F8" w:rsidRDefault="00191173" w:rsidP="0019117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191173" w:rsidRPr="00B130F8" w:rsidRDefault="00191173" w:rsidP="00191173">
      <w:pPr>
        <w:autoSpaceDE w:val="0"/>
        <w:autoSpaceDN w:val="0"/>
        <w:spacing w:after="0" w:line="240" w:lineRule="auto"/>
        <w:ind w:left="18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речи 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 серии сюжетных картинок, материалам собственных игр, занятий, наблюдений. Понимание текста при его прослушивании и при самостоятельном чтении вслух.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Слово и предложение 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 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Графика 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со​ гласного звука в конце слова. Последовательность букв в русском алфавите.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Чтение 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Слоговое чтение (ориентация на букву, обозначающую гласный звук).  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словосочетаний, предложений. Выразительное чтение </w:t>
      </w: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на материале небольших прозаических текстов и стихотворений. 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Письмо 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 Начертание письменных прописных и строчных букв. Письмо букв, буквосочетаний, слогов, слов, предложений с соблюдением гигиенических норм. Письмо разборчивым, аккуратным почерком.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Орфография и пунктуация 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730F59" w:rsidRDefault="00730F59" w:rsidP="00191173">
      <w:pPr>
        <w:autoSpaceDE w:val="0"/>
        <w:autoSpaceDN w:val="0"/>
        <w:spacing w:after="0" w:line="240" w:lineRule="auto"/>
        <w:ind w:left="180" w:firstLine="567"/>
        <w:jc w:val="both"/>
        <w:rPr>
          <w:rFonts w:ascii="Times New Roman" w:eastAsia="Times New Roman" w:hAnsi="Times New Roman" w:cs="Times New Roman"/>
          <w:b/>
          <w:color w:val="0F0F50"/>
          <w:sz w:val="24"/>
          <w:szCs w:val="24"/>
          <w:lang w:val="ru-RU"/>
        </w:rPr>
      </w:pPr>
    </w:p>
    <w:p w:rsidR="00191173" w:rsidRPr="00B130F8" w:rsidRDefault="00191173" w:rsidP="00191173">
      <w:pPr>
        <w:autoSpaceDE w:val="0"/>
        <w:autoSpaceDN w:val="0"/>
        <w:spacing w:after="0" w:line="240" w:lineRule="auto"/>
        <w:ind w:left="18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F0F50"/>
          <w:sz w:val="24"/>
          <w:szCs w:val="24"/>
          <w:lang w:val="ru-RU"/>
        </w:rPr>
        <w:t>СИСТЕМАТИЧЕСКИЙ КУРС</w:t>
      </w:r>
    </w:p>
    <w:p w:rsidR="00191173" w:rsidRPr="00B130F8" w:rsidRDefault="00191173" w:rsidP="00191173">
      <w:pPr>
        <w:autoSpaceDE w:val="0"/>
        <w:autoSpaceDN w:val="0"/>
        <w:spacing w:after="0" w:line="240" w:lineRule="auto"/>
        <w:ind w:left="180" w:right="2016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91173" w:rsidRPr="00B130F8" w:rsidRDefault="00191173" w:rsidP="00191173">
      <w:pPr>
        <w:autoSpaceDE w:val="0"/>
        <w:autoSpaceDN w:val="0"/>
        <w:spacing w:after="0" w:line="240" w:lineRule="auto"/>
        <w:ind w:left="180" w:right="2016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Общие сведения о языке </w:t>
      </w:r>
    </w:p>
    <w:p w:rsidR="00191173" w:rsidRPr="00B130F8" w:rsidRDefault="00191173" w:rsidP="00191173">
      <w:pPr>
        <w:autoSpaceDE w:val="0"/>
        <w:autoSpaceDN w:val="0"/>
        <w:spacing w:after="0" w:line="240" w:lineRule="auto"/>
        <w:ind w:left="180" w:right="2016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 Цели и ситуации общения.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 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Графика 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последовательность. Использование алфавита для упорядочения списка слов.</w:t>
      </w:r>
    </w:p>
    <w:p w:rsidR="00191173" w:rsidRPr="00B130F8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Орфоэпия </w:t>
      </w:r>
    </w:p>
    <w:p w:rsidR="00191173" w:rsidRPr="00B130F8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91173" w:rsidRPr="00B130F8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Лексика </w:t>
      </w:r>
    </w:p>
    <w:p w:rsidR="00191173" w:rsidRPr="00B130F8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191173" w:rsidRPr="00B130F8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 </w:t>
      </w:r>
    </w:p>
    <w:p w:rsidR="00191173" w:rsidRPr="00B130F8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 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191173" w:rsidRPr="00B130F8" w:rsidRDefault="00191173" w:rsidP="00730F5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191173" w:rsidRPr="00B130F8" w:rsidRDefault="00191173" w:rsidP="00730F5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Орфография и пунктуация </w:t>
      </w:r>
    </w:p>
    <w:p w:rsidR="00191173" w:rsidRPr="00B130F8" w:rsidRDefault="00191173" w:rsidP="00730F5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Правила правописания и их применение:</w:t>
      </w:r>
    </w:p>
    <w:p w:rsidR="00191173" w:rsidRPr="00730F59" w:rsidRDefault="00191173" w:rsidP="005B32C3">
      <w:pPr>
        <w:pStyle w:val="a5"/>
        <w:numPr>
          <w:ilvl w:val="0"/>
          <w:numId w:val="6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191173" w:rsidRPr="00730F59" w:rsidRDefault="00191173" w:rsidP="005B32C3">
      <w:pPr>
        <w:pStyle w:val="a5"/>
        <w:numPr>
          <w:ilvl w:val="0"/>
          <w:numId w:val="6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191173" w:rsidRPr="00730F59" w:rsidRDefault="00191173" w:rsidP="005B32C3">
      <w:pPr>
        <w:pStyle w:val="a5"/>
        <w:numPr>
          <w:ilvl w:val="0"/>
          <w:numId w:val="6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191173" w:rsidRPr="00730F59" w:rsidRDefault="00191173" w:rsidP="005B32C3">
      <w:pPr>
        <w:pStyle w:val="a5"/>
        <w:numPr>
          <w:ilvl w:val="0"/>
          <w:numId w:val="6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ща, чу, </w:t>
      </w:r>
      <w:proofErr w:type="spellStart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91173" w:rsidRPr="00730F59" w:rsidRDefault="00191173" w:rsidP="005B32C3">
      <w:pPr>
        <w:pStyle w:val="a5"/>
        <w:numPr>
          <w:ilvl w:val="0"/>
          <w:numId w:val="6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91173" w:rsidRPr="00730F59" w:rsidRDefault="00191173" w:rsidP="005B32C3">
      <w:pPr>
        <w:pStyle w:val="a5"/>
        <w:numPr>
          <w:ilvl w:val="0"/>
          <w:numId w:val="6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191173" w:rsidRPr="00730F59" w:rsidRDefault="00191173" w:rsidP="005B32C3">
      <w:pPr>
        <w:pStyle w:val="a5"/>
        <w:numPr>
          <w:ilvl w:val="0"/>
          <w:numId w:val="6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 Алгоритм списывания текста.</w:t>
      </w:r>
    </w:p>
    <w:p w:rsidR="00191173" w:rsidRPr="00730F59" w:rsidRDefault="00191173" w:rsidP="00730F59">
      <w:pPr>
        <w:pStyle w:val="a5"/>
        <w:tabs>
          <w:tab w:val="left" w:pos="180"/>
        </w:tabs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речи </w:t>
      </w:r>
    </w:p>
    <w:p w:rsidR="00191173" w:rsidRPr="00B130F8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общение. Ситуации устного общения</w:t>
      </w:r>
      <w:r w:rsidRPr="00B130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(чтение диалогов по ролям, просмотр видеоматериалов, прослушивание аудиозаписи). 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191173" w:rsidRPr="00B130F8" w:rsidRDefault="00191173" w:rsidP="00730F5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1173" w:rsidRPr="00B130F8" w:rsidRDefault="00191173" w:rsidP="00730F5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191173" w:rsidRPr="00B130F8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в 1 классе направлено на достижение обучающимися личностных, </w:t>
      </w:r>
      <w:proofErr w:type="spellStart"/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191173" w:rsidRPr="00B130F8" w:rsidRDefault="00191173" w:rsidP="00730F5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91173" w:rsidRPr="00B130F8" w:rsidRDefault="00191173" w:rsidP="00730F5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91173" w:rsidRPr="00B130F8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</w:p>
    <w:p w:rsidR="00191173" w:rsidRPr="00730F59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гражданско-патриотического воспитания: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уважение к своему и другим народам, формируемое в том числе на основе примеров из художественных произведений;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 </w:t>
      </w:r>
    </w:p>
    <w:p w:rsidR="00191173" w:rsidRPr="00730F59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духовно-нравственного воспитания: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</w:t>
      </w:r>
    </w:p>
    <w:p w:rsidR="00191173" w:rsidRPr="00730F59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эстетического воспитания: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</w:t>
      </w:r>
    </w:p>
    <w:p w:rsidR="00191173" w:rsidRPr="00730F59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</w:p>
    <w:p w:rsidR="00191173" w:rsidRPr="00730F59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трудового воспитания: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 </w:t>
      </w:r>
    </w:p>
    <w:p w:rsidR="00191173" w:rsidRPr="00730F59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экологического воспитания: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неприятие действий, приносящих ей вред; </w:t>
      </w:r>
    </w:p>
    <w:p w:rsidR="00191173" w:rsidRPr="00730F59" w:rsidRDefault="00191173" w:rsidP="00730F59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ценности научного познания: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191173" w:rsidRPr="00730F59" w:rsidRDefault="00191173" w:rsidP="00730F59">
      <w:pPr>
        <w:pStyle w:val="a5"/>
        <w:numPr>
          <w:ilvl w:val="0"/>
          <w:numId w:val="5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30F59" w:rsidRDefault="00730F59" w:rsidP="00730F5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91173" w:rsidRPr="00B130F8" w:rsidRDefault="00191173" w:rsidP="0019117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right="86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познавательные </w:t>
      </w: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др.); устанавливать аналогии языковых единиц;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191173" w:rsidRPr="00191173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Базовые исследовательские действия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подходящий (на основе предложенных критериев);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</w:t>
      </w:r>
      <w:r w:rsidR="00730F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подкреплять их доказательства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91173" w:rsidRPr="00191173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</w:t>
      </w:r>
      <w:r w:rsidRPr="0019117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91173" w:rsidRPr="00191173" w:rsidRDefault="00191173" w:rsidP="00191173">
      <w:pPr>
        <w:pStyle w:val="a5"/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1911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191173" w:rsidRPr="00191173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Общение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 мнение;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91173" w:rsidRPr="00191173" w:rsidRDefault="00191173" w:rsidP="00191173">
      <w:pPr>
        <w:pStyle w:val="a5"/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1911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регулятивные 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191173" w:rsidRPr="00191173" w:rsidRDefault="00191173" w:rsidP="00191173">
      <w:pPr>
        <w:autoSpaceDE w:val="0"/>
        <w:autoSpaceDN w:val="0"/>
        <w:spacing w:after="0" w:line="240" w:lineRule="auto"/>
        <w:ind w:right="172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Самоорганизация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91173" w:rsidRPr="00191173" w:rsidRDefault="00191173" w:rsidP="00191173">
      <w:pPr>
        <w:pStyle w:val="a5"/>
        <w:numPr>
          <w:ilvl w:val="1"/>
          <w:numId w:val="4"/>
        </w:numPr>
        <w:autoSpaceDE w:val="0"/>
        <w:autoSpaceDN w:val="0"/>
        <w:spacing w:after="0" w:line="240" w:lineRule="auto"/>
        <w:ind w:left="709" w:right="17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91173" w:rsidRPr="00191173" w:rsidRDefault="00191173" w:rsidP="00191173">
      <w:pPr>
        <w:pStyle w:val="a5"/>
        <w:numPr>
          <w:ilvl w:val="1"/>
          <w:numId w:val="4"/>
        </w:numPr>
        <w:autoSpaceDE w:val="0"/>
        <w:autoSpaceDN w:val="0"/>
        <w:spacing w:after="0" w:line="240" w:lineRule="auto"/>
        <w:ind w:left="709" w:right="2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191173" w:rsidRPr="00191173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Самоконтроль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91173" w:rsidRPr="00191173" w:rsidRDefault="00191173" w:rsidP="00191173">
      <w:pPr>
        <w:pStyle w:val="a5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191173" w:rsidRPr="00191173" w:rsidRDefault="00191173" w:rsidP="00191173">
      <w:pPr>
        <w:pStyle w:val="a5"/>
        <w:numPr>
          <w:ilvl w:val="0"/>
          <w:numId w:val="3"/>
        </w:numPr>
        <w:tabs>
          <w:tab w:val="left" w:pos="18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191173" w:rsidRDefault="00191173" w:rsidP="0019117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91173" w:rsidRPr="00B130F8" w:rsidRDefault="00191173" w:rsidP="0019117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91173" w:rsidRPr="00B130F8" w:rsidRDefault="00191173" w:rsidP="00191173">
      <w:pPr>
        <w:tabs>
          <w:tab w:val="left" w:pos="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130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первом классе </w:t>
      </w:r>
      <w:r w:rsidRPr="00B130F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вычленять звуки из слова;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различать гласные и согласные звуки (в том числе </w:t>
      </w:r>
      <w:proofErr w:type="spellStart"/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разли</w:t>
      </w:r>
      <w:proofErr w:type="spellEnd"/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​</w:t>
      </w:r>
      <w:proofErr w:type="spellStart"/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чать</w:t>
      </w:r>
      <w:proofErr w:type="spellEnd"/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слове согласный звук [й’] и гласный звук [и]);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обозначать на письме мягкость согласных звуков буквами </w:t>
      </w:r>
      <w:r w:rsidRPr="001911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е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1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ё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1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ю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1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я 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буквой </w:t>
      </w:r>
      <w:r w:rsidRPr="001911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ь 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конце слова;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1911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жи</w:t>
      </w:r>
      <w:proofErr w:type="spellEnd"/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1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ши 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(в положении под ударением), </w:t>
      </w:r>
      <w:proofErr w:type="spellStart"/>
      <w:r w:rsidRPr="001911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ча</w:t>
      </w:r>
      <w:proofErr w:type="spellEnd"/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1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ща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911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чу</w:t>
      </w: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911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щу</w:t>
      </w:r>
      <w:proofErr w:type="spellEnd"/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правильно списывать (без пропусков и искажений букв) слова и предложения, тексты объёмом не более 25 слов;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понимать прослушанный текст;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устно составлять текст из 3—5 предложений по сюжетным картинкам и наблюдениям;</w:t>
      </w:r>
    </w:p>
    <w:p w:rsidR="00191173" w:rsidRPr="00191173" w:rsidRDefault="00191173" w:rsidP="00191173">
      <w:pPr>
        <w:pStyle w:val="a5"/>
        <w:numPr>
          <w:ilvl w:val="0"/>
          <w:numId w:val="2"/>
        </w:numPr>
        <w:tabs>
          <w:tab w:val="left" w:pos="18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9117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191173" w:rsidRDefault="00191173" w:rsidP="00191173">
      <w:pPr>
        <w:spacing w:after="0" w:line="240" w:lineRule="auto"/>
        <w:ind w:left="72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</w:pPr>
    </w:p>
    <w:p w:rsidR="00191173" w:rsidRPr="00B130F8" w:rsidRDefault="00191173" w:rsidP="00191173">
      <w:pPr>
        <w:spacing w:after="0" w:line="240" w:lineRule="auto"/>
        <w:ind w:left="72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B130F8">
        <w:rPr>
          <w:rFonts w:ascii="Times New Roman" w:hAnsi="Times New Roman" w:cs="Times New Roman"/>
          <w:i/>
          <w:sz w:val="24"/>
          <w:szCs w:val="24"/>
          <w:u w:val="single"/>
        </w:rPr>
        <w:t>Обучающийся</w:t>
      </w:r>
      <w:proofErr w:type="spellEnd"/>
      <w:r w:rsidRPr="00B130F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B130F8">
        <w:rPr>
          <w:rFonts w:ascii="Times New Roman" w:hAnsi="Times New Roman" w:cs="Times New Roman"/>
          <w:i/>
          <w:sz w:val="24"/>
          <w:szCs w:val="24"/>
          <w:u w:val="single"/>
        </w:rPr>
        <w:t>получит</w:t>
      </w:r>
      <w:proofErr w:type="spellEnd"/>
      <w:r w:rsidRPr="00B130F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B130F8">
        <w:rPr>
          <w:rFonts w:ascii="Times New Roman" w:hAnsi="Times New Roman" w:cs="Times New Roman"/>
          <w:i/>
          <w:sz w:val="24"/>
          <w:szCs w:val="24"/>
          <w:u w:val="single"/>
        </w:rPr>
        <w:t>возможность</w:t>
      </w:r>
      <w:proofErr w:type="spellEnd"/>
      <w:r w:rsidRPr="00B130F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B130F8">
        <w:rPr>
          <w:rFonts w:ascii="Times New Roman" w:hAnsi="Times New Roman" w:cs="Times New Roman"/>
          <w:i/>
          <w:sz w:val="24"/>
          <w:szCs w:val="24"/>
          <w:u w:val="single"/>
        </w:rPr>
        <w:t>научиться</w:t>
      </w:r>
      <w:proofErr w:type="spellEnd"/>
      <w:r w:rsidRPr="00B130F8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различать устную и письменную речь;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>различать</w:t>
      </w:r>
      <w:proofErr w:type="spellEnd"/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>диалогическую</w:t>
      </w:r>
      <w:proofErr w:type="spellEnd"/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>речь</w:t>
      </w:r>
      <w:proofErr w:type="spellEnd"/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>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отличать текст от набора не связанных друг с другом предложений;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анализировать текст с нарушенным порядком предложений и восстанавливать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> 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их последовательность в тексте;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определять тему и главную мысль текста;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соотносить заголовок и содержание текста;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составлять текст по рисунку и опорным словам 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> </w:t>
      </w:r>
      <w:proofErr w:type="gramStart"/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( </w:t>
      </w:r>
      <w:proofErr w:type="gramEnd"/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после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> 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анализа содержания рисунка);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> 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составлять текст по его началу и по его концу, по вопросам;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составлять небольшие монологические высказывания по результатам наблюдений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> 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за фактами и явлениями языка.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осознавать слово как единство звучания и значения;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получить первоначальное представление о знаковой функции слова как заместителя, «представителя» реальных предметов, их свойств и действий;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получить первоначальное представление о словах со сходным и противоположным значением, с прямым и переносным значением слова и многозначных словах.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составлять тематические группы слов по определенным темам.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наблюдать над образованием звуков речи;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находить случаи расхождения звукового и буквенного состава слов при орфоэпическом проговаривании слов учителем;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произносить звуки и сочетания звуков в соответствии с нормами литературного языка </w:t>
      </w:r>
      <w:proofErr w:type="gramStart"/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( </w:t>
      </w:r>
      <w:proofErr w:type="gramEnd"/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слов определён словарём произношения в учебнике);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> 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различать два способа обозначения мягкости согласных: с помощью гласных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> </w:t>
      </w:r>
      <w:r w:rsidRPr="00B130F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е, ё, и, ю, я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>  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и мягкого знака;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находить безударные гласные в словах, подбирать проверочные слова;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писать мягкий и твердый знаки в словах на основе анализа их звучания;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пользоваться орфографическим словарём в учебнике как средством самоконтроля.</w:t>
      </w:r>
    </w:p>
    <w:p w:rsidR="00191173" w:rsidRPr="00B130F8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распределять слова по группам по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</w:rPr>
        <w:t> </w:t>
      </w: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их основному значению и вопросам;</w:t>
      </w:r>
    </w:p>
    <w:p w:rsidR="00191173" w:rsidRPr="00E300A5" w:rsidRDefault="00191173" w:rsidP="00191173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jc w:val="both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B130F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находить в тексте слова -названия предметов, названия признаков предметов и названия действий</w:t>
      </w:r>
      <w:r w:rsidRPr="00E300A5">
        <w:rPr>
          <w:rFonts w:ascii="Times New Roman" w:hAnsi="Times New Roman"/>
          <w:i/>
          <w:color w:val="000000"/>
          <w:sz w:val="24"/>
          <w:szCs w:val="24"/>
          <w:lang w:val="ru-RU"/>
        </w:rPr>
        <w:t>.</w:t>
      </w:r>
      <w:r w:rsidRPr="00416B56">
        <w:rPr>
          <w:rFonts w:ascii="Times New Roman" w:hAnsi="Times New Roman"/>
          <w:i/>
          <w:color w:val="000000"/>
          <w:sz w:val="24"/>
          <w:szCs w:val="24"/>
        </w:rPr>
        <w:t>  </w:t>
      </w:r>
    </w:p>
    <w:p w:rsidR="00BB4BE0" w:rsidRDefault="00BB4BE0">
      <w:pPr>
        <w:rPr>
          <w:lang w:val="ru-RU"/>
        </w:rPr>
      </w:pPr>
    </w:p>
    <w:p w:rsidR="00730F59" w:rsidRDefault="00730F59">
      <w:pPr>
        <w:rPr>
          <w:lang w:val="ru-RU"/>
        </w:rPr>
        <w:sectPr w:rsidR="00730F59" w:rsidSect="00730F59">
          <w:footerReference w:type="default" r:id="rId10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:rsidR="00730F59" w:rsidRPr="00730F59" w:rsidRDefault="00730F59" w:rsidP="00730F5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730F59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lastRenderedPageBreak/>
        <w:t xml:space="preserve">ТЕМАТИЧЕСКОЕ ПЛАНИРОВАНИЕ </w:t>
      </w:r>
    </w:p>
    <w:p w:rsidR="00730F59" w:rsidRPr="00730F59" w:rsidRDefault="00730F59" w:rsidP="00730F5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6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6"/>
        <w:gridCol w:w="4349"/>
        <w:gridCol w:w="557"/>
        <w:gridCol w:w="709"/>
        <w:gridCol w:w="708"/>
        <w:gridCol w:w="1134"/>
        <w:gridCol w:w="4398"/>
        <w:gridCol w:w="1134"/>
        <w:gridCol w:w="1277"/>
        <w:gridCol w:w="18"/>
        <w:gridCol w:w="15"/>
      </w:tblGrid>
      <w:tr w:rsidR="00484CB1" w:rsidRPr="00730F59" w:rsidTr="00484CB1">
        <w:trPr>
          <w:gridAfter w:val="2"/>
          <w:wAfter w:w="33" w:type="dxa"/>
          <w:cantSplit/>
          <w:trHeight w:hRule="exact" w:val="442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730F59">
            <w:pPr>
              <w:autoSpaceDE w:val="0"/>
              <w:autoSpaceDN w:val="0"/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№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4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Дата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textDirection w:val="btLr"/>
          </w:tcPr>
          <w:p w:rsidR="00484CB1" w:rsidRPr="00730F59" w:rsidRDefault="00484CB1" w:rsidP="00730F5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формы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textDirection w:val="btLr"/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(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)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484CB1" w:rsidRPr="00730F59" w:rsidTr="00484CB1">
        <w:trPr>
          <w:gridAfter w:val="2"/>
          <w:wAfter w:w="33" w:type="dxa"/>
          <w:cantSplit/>
          <w:trHeight w:hRule="exact" w:val="1710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CB1" w:rsidRPr="00730F59" w:rsidRDefault="00484CB1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CB1" w:rsidRPr="00730F59" w:rsidRDefault="00484CB1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textDirection w:val="btLr"/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textDirection w:val="btLr"/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контрольные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textDirection w:val="btLr"/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CB1" w:rsidRPr="00730F59" w:rsidRDefault="00484CB1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CB1" w:rsidRPr="00730F59" w:rsidRDefault="00484CB1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CB1" w:rsidRPr="00730F59" w:rsidRDefault="00484CB1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CB1" w:rsidRPr="00730F59" w:rsidRDefault="00484CB1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F59" w:rsidRPr="00730F59" w:rsidTr="00484CB1">
        <w:trPr>
          <w:gridAfter w:val="1"/>
          <w:wAfter w:w="15" w:type="dxa"/>
          <w:trHeight w:hRule="exact" w:val="348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ОБУЧЕНИЕ ГРАМОТЕ</w:t>
            </w:r>
          </w:p>
        </w:tc>
      </w:tr>
      <w:tr w:rsidR="00730F59" w:rsidRPr="00730F59" w:rsidTr="00484CB1">
        <w:trPr>
          <w:gridAfter w:val="1"/>
          <w:wAfter w:w="15" w:type="dxa"/>
          <w:trHeight w:hRule="exact" w:val="350"/>
        </w:trPr>
        <w:tc>
          <w:tcPr>
            <w:tcW w:w="14750" w:type="dxa"/>
            <w:gridSpan w:val="10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1.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Развитие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речи</w:t>
            </w:r>
            <w:proofErr w:type="spellEnd"/>
          </w:p>
        </w:tc>
      </w:tr>
      <w:tr w:rsidR="00730F59" w:rsidRPr="00ED41B6" w:rsidTr="00484CB1">
        <w:trPr>
          <w:gridAfter w:val="2"/>
          <w:wAfter w:w="33" w:type="dxa"/>
          <w:trHeight w:hRule="exact" w:val="4537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01.09.2022 02.09.2022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 с серией сюжетных картинок,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выс</w:t>
            </w:r>
            <w:proofErr w:type="spellEnd"/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-троенных в пра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вильной последователь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ности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: анализ 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изображённых собы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тий, об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суждение сюжета, составление устного рассказа с опорой на картинки; Работа с серией сюжетны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х картинок с нарушенной последо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вательностью, анализ изображён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ных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событий, установление правильной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последовательности событий, объяснение ошибки художника, вне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сение изменений в последователь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ность картинок, составлени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е устного рассказа по восстанов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ленной се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рии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картинок; Совместная работа по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сос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тавлению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небольших рассказов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повество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вательного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характера (например, рассказ о случаях из школьной жизни и т. д.);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730F59" w:rsidRPr="00730F59" w:rsidTr="00484CB1">
        <w:trPr>
          <w:gridAfter w:val="1"/>
          <w:wAfter w:w="15" w:type="dxa"/>
          <w:trHeight w:hRule="exact" w:val="348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F59" w:rsidRPr="00730F59" w:rsidTr="00484CB1">
        <w:trPr>
          <w:gridAfter w:val="1"/>
          <w:wAfter w:w="15" w:type="dxa"/>
          <w:trHeight w:hRule="exact" w:val="348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2.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Фонетика</w:t>
            </w:r>
            <w:proofErr w:type="spellEnd"/>
          </w:p>
        </w:tc>
      </w:tr>
      <w:tr w:rsidR="00730F59" w:rsidRPr="00ED41B6" w:rsidTr="00484CB1">
        <w:trPr>
          <w:gridAfter w:val="2"/>
          <w:wAfter w:w="33" w:type="dxa"/>
          <w:trHeight w:hRule="exact" w:val="256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Звуки речи. Интонационное выделение звука в слове. Определение частотного звука в стихотворении. Называние слов с заданным звуком.</w:t>
            </w:r>
          </w:p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Дифференциация близких по акустико-артикуляционным признакам звуков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05.09.2022 07.09.2022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Игровое упражнение «Скажи так, как я»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(отрабатывается умение воспроизводить з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аданный учителем образец </w:t>
            </w:r>
            <w:proofErr w:type="spellStart"/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интона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цион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выделения звука в слове); Игровое упражнение «Есть ли в слове заданный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звук?» (ловить мяч нужно только тогда, когда ведущий называет слово с заданным звуком, отрабатывается умение определять наличие заданного звука в слове);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730F59" w:rsidRPr="00ED41B6" w:rsidTr="00484CB1">
        <w:trPr>
          <w:gridAfter w:val="2"/>
          <w:wAfter w:w="33" w:type="dxa"/>
          <w:trHeight w:hRule="exact" w:val="2272"/>
        </w:trPr>
        <w:tc>
          <w:tcPr>
            <w:tcW w:w="4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434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Установление последовательности звуков в слове и количества звуков.</w:t>
            </w:r>
            <w:r w:rsidR="00484CB1"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Сопостав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ление</w:t>
            </w:r>
            <w:proofErr w:type="spellEnd"/>
            <w:proofErr w:type="gram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слов, различающихся одним или несколькими звуками.</w:t>
            </w:r>
            <w:r w:rsidR="00484CB1"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Звуковой анализ слова, работа со 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55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08.09.2022 12.09.2022</w:t>
            </w:r>
          </w:p>
        </w:tc>
        <w:tc>
          <w:tcPr>
            <w:tcW w:w="43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Игра-</w:t>
            </w:r>
            <w:r w:rsidR="00730F59"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соревнование «Кто запомнит больше слов с заданным звуком при прослушивании стихотворения»; </w:t>
            </w:r>
            <w:r w:rsidR="00730F59"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730F59"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Упражнение: подбор слов с заданным звуком;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730F59" w:rsidRPr="00ED41B6" w:rsidTr="00484CB1">
        <w:trPr>
          <w:gridAfter w:val="2"/>
          <w:wAfter w:w="33" w:type="dxa"/>
          <w:trHeight w:hRule="exact" w:val="142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23.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Особенность гласных звуков. </w:t>
            </w:r>
            <w:proofErr w:type="spellStart"/>
            <w:proofErr w:type="gram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Особен</w:t>
            </w:r>
            <w:r w:rsid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ность</w:t>
            </w:r>
            <w:proofErr w:type="spellEnd"/>
            <w:proofErr w:type="gram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13.09.2022 19.09.2022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Упражнение: подбор слов с заданным звуком; Работа с моделью: выбрать нужную модель в зависимости от места заданного звука в слове (начало, середина, конец слова);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30F59" w:rsidRPr="00730F59" w:rsidRDefault="00730F59" w:rsidP="00730F5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84CB1">
        <w:trPr>
          <w:gridAfter w:val="2"/>
          <w:wAfter w:w="33" w:type="dxa"/>
          <w:trHeight w:hRule="exact" w:val="3103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Твёрдость и мягкость согласных звуков как смыслоразличительная функция.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Различение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твёрдых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мягких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согласных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20.09.2022 21.09.2022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Совместная работа: группировка слов по первому звуку(по последнему звуку), по наличию близких в акустико-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артикуля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ционном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отношении звуков ([н] —[м], [р] — [л], [с] — [ш] и др.); Игра «Живые звуки»: моделирование звукового состава слова в игровых ситуациях;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Моделиро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вание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звукового состава слов с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ванием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фишек разного цвета для фиксации качественных характеристик звуков; Сов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местное выполнение задания: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проанали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84CB1">
        <w:trPr>
          <w:gridAfter w:val="2"/>
          <w:wAfter w:w="33" w:type="dxa"/>
          <w:trHeight w:hRule="exact" w:val="1142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84CB1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84CB1" w:rsidRDefault="00484CB1" w:rsidP="00484CB1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84CB1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84CB1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84CB1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84CB1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зировать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предложенную модель звукового состава слова и рассказать о ней;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Творческое задание: 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подбор слов, соответ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ствующих заданной модели;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84CB1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4CB1" w:rsidRPr="00ED41B6" w:rsidTr="00484CB1">
        <w:trPr>
          <w:gridAfter w:val="2"/>
          <w:wAfter w:w="33" w:type="dxa"/>
          <w:trHeight w:hRule="exact" w:val="284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Дифференциация парных по твёрдости — мягкости согласных звуков. Дифференциация парных по звонкости — глухости звуков (без введения терминов «звонкость», «глухость»)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22.09.2022 23.09.2022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Работа в парах: сравнение двух моделей звукового состава (нахождение сходства и различия); Дифференцированное задан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ие: соотнесение слов с соответ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ствующими им моделями; Комментированное выполнение задания: группировка звуков по заданному основанию (например, твёрдые— мягкие согласные звуки); Учебный диалог «Чем гласные звуки отличаются по произношению от согласных звуков?»;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84CB1">
        <w:trPr>
          <w:gridAfter w:val="2"/>
          <w:wAfter w:w="33" w:type="dxa"/>
          <w:trHeight w:hRule="exact" w:val="396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2.6.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Слог как минимальная произносительная единица. Слогообразующая функция гласных звуков. Определение количества слогов в слове.</w:t>
            </w:r>
          </w:p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Деление слов на слоги (простые однозначные случаи)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26.09.2022 29.09.2022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Комментированное выполнение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упраж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нения по определению количества слогов в слове, приведение доказательства;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Работа в парах: подбор слов с заданным количеством слогов; Дифференцированное задание: подбор слова с заданным удар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ным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гласным звуком; Работа со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слогоу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дарными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схемами: подбор слов,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соответ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ствующих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схеме; Работа в группах: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объе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динять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слова по количеству слогов в слове и месту ударения; Работа в группах: нахождение и исправление ошибок, допущенных при делении слов на слоги, в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определении ударного звука;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730F59" w:rsidTr="00484CB1">
        <w:trPr>
          <w:gridAfter w:val="1"/>
          <w:wAfter w:w="15" w:type="dxa"/>
          <w:trHeight w:hRule="exact" w:val="348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19</w:t>
            </w:r>
          </w:p>
        </w:tc>
        <w:tc>
          <w:tcPr>
            <w:tcW w:w="9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B1" w:rsidRPr="00ED41B6" w:rsidTr="00484CB1">
        <w:trPr>
          <w:gridAfter w:val="1"/>
          <w:wAfter w:w="15" w:type="dxa"/>
          <w:trHeight w:hRule="exact" w:val="348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3. Письмо. Орфография и пунктуация</w:t>
            </w:r>
          </w:p>
        </w:tc>
      </w:tr>
      <w:tr w:rsidR="00484CB1" w:rsidRPr="00ED41B6" w:rsidTr="00484CB1">
        <w:trPr>
          <w:gridAfter w:val="2"/>
          <w:wAfter w:w="33" w:type="dxa"/>
          <w:trHeight w:hRule="exact" w:val="1711"/>
        </w:trPr>
        <w:tc>
          <w:tcPr>
            <w:tcW w:w="4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434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84CB1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Развитие мелкой моторики пальцев и </w:t>
            </w:r>
            <w:proofErr w:type="spellStart"/>
            <w:proofErr w:type="gram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дви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жения</w:t>
            </w:r>
            <w:proofErr w:type="spellEnd"/>
            <w:proofErr w:type="gram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руки. Развитие умения </w:t>
            </w:r>
            <w:proofErr w:type="spellStart"/>
            <w:proofErr w:type="gram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ориенти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роваться</w:t>
            </w:r>
            <w:proofErr w:type="spellEnd"/>
            <w:proofErr w:type="gram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на пространстве листа в тетради и на пространстве классной доски. </w:t>
            </w:r>
            <w:proofErr w:type="spellStart"/>
            <w:r w:rsidRP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Усво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ение</w:t>
            </w:r>
            <w:proofErr w:type="spellEnd"/>
            <w:r w:rsidRP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гигиенических требований, которые </w:t>
            </w:r>
            <w:r w:rsidRPr="00484C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необходимо соблюдать во время письма</w:t>
            </w:r>
          </w:p>
        </w:tc>
        <w:tc>
          <w:tcPr>
            <w:tcW w:w="55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30.09.2022 03.10.2022</w:t>
            </w:r>
          </w:p>
        </w:tc>
        <w:tc>
          <w:tcPr>
            <w:tcW w:w="43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Игровое упражнение «Конструктор букв», направленное на составление буквы из элементов; Моделирование (из пластилина, из проволоки) букв;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84CB1">
        <w:trPr>
          <w:gridAfter w:val="2"/>
          <w:wAfter w:w="33" w:type="dxa"/>
          <w:trHeight w:hRule="exact" w:val="1705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84CB1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 начертаний письменных </w:t>
            </w:r>
            <w:proofErr w:type="spellStart"/>
            <w:proofErr w:type="gram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заглав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ных</w:t>
            </w:r>
            <w:proofErr w:type="spellEnd"/>
            <w:proofErr w:type="gram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и строчных букв. Создание единства звука, зрительного образа обозначающего его буквы и двигательного образа этой буквы. </w:t>
            </w:r>
            <w:r w:rsidRPr="00484CB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Овладение начертанием письменных прописных и строчных букв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04.10.2022 26.10.2022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Совместная работа: анализ поэлементного состава букв;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84CB1">
        <w:trPr>
          <w:gridAfter w:val="2"/>
          <w:wAfter w:w="33" w:type="dxa"/>
          <w:trHeight w:hRule="exact" w:val="283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Письмо букв, буквосочетаний, слогов, слов, предложений с соблюдением гигиенических норм.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Овладение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разборчивым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аккуратным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письмом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27.10.2022 24.01.2023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-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Игровое упражнение «Назови букву», на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правленное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на различение букв, имеющих оптическое и кинетическое сходство;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ровое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упражнение «Что случилось с бук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вой»: анализ деформированных букв, определение недостающих элементов;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Практическая работа: кон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тролировать правильность написа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ния буквы, сравнивать свои буквы с предложенным образцом;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84CB1">
        <w:trPr>
          <w:gridAfter w:val="2"/>
          <w:wAfter w:w="33" w:type="dxa"/>
          <w:trHeight w:hRule="exact" w:val="1132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25.01.2023 26.01.2023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tabs>
                <w:tab w:val="left" w:pos="3410"/>
              </w:tabs>
              <w:autoSpaceDE w:val="0"/>
              <w:autoSpaceDN w:val="0"/>
              <w:spacing w:after="0" w:line="240" w:lineRule="auto"/>
              <w:ind w:left="72" w:right="-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Упражнение: запись под диктовку слов и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предложений, состоящих из трёх — пяти слов со звуками в сильной позиции;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Диктант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84CB1">
        <w:trPr>
          <w:gridAfter w:val="2"/>
          <w:wAfter w:w="33" w:type="dxa"/>
          <w:trHeight w:hRule="exact" w:val="156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27.01.2023 31.01.2023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Моделирование в процессе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совместного обсуждения алгорит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ма списывания;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Прак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тическая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работа: списывание слов/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предло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жений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в соответствии с заданным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алгорит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мом, конт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ролирование этапов своей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84CB1">
        <w:trPr>
          <w:gridAfter w:val="2"/>
          <w:wAfter w:w="33" w:type="dxa"/>
          <w:trHeight w:hRule="exact" w:val="2277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01.02.2023 02.02.2023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</w:t>
            </w:r>
            <w:proofErr w:type="gram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общение</w:t>
            </w:r>
            <w:proofErr w:type="gram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правила переноса слов; Учебный диалог «Почему слова пишутся отдельно друг от друга? Удобно ли читать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предло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жение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, записанное без пробелов между словами?»;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84CB1">
        <w:trPr>
          <w:gridAfter w:val="2"/>
          <w:wAfter w:w="33" w:type="dxa"/>
          <w:trHeight w:hRule="exact" w:val="141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03.02.2023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Упражнение: запись предложения, состав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ленного из набора слов, с правильным офор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млением начала и конца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предложе-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ния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, с соблюдением пробелов между словами;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1422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3.8.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Знакомство с правилами правописания и их применением: обозначение гласных после шипящих в сочетаниях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жи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, ши (в положении под ударением)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06.02.2023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Совместный анализ текста на наличие в нём слов с буквосочетаниями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жи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ши,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ча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щу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; Упражнение: выписывание из текста слов с буквосочетания​ми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ча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щу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жи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, ши;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141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3.9.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Знакомство с правилами правописания и их применением: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ча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07.02.2023 08.02.2023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Совместный анализ текста на наличие в нём слов с буквосочетаниями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жи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ши,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ча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щу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; Упражнение: выписывание из текста слов с буквосочетания​ми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ча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щу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жи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, ши;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1419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3.10.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09.02.2023 10.02.2023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 w:right="-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Комментированная запись предложений с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обязательным объяснением случаев употребления заглавной буквы;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Игра «Кто больше»: подбор и запись имён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собственных на заданную букву;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84CB1">
        <w:trPr>
          <w:gridAfter w:val="2"/>
          <w:wAfter w:w="33" w:type="dxa"/>
          <w:trHeight w:hRule="exact" w:val="1275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3.11.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13.02.2023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84CB1">
        <w:trPr>
          <w:gridAfter w:val="2"/>
          <w:wAfter w:w="33" w:type="dxa"/>
          <w:trHeight w:hRule="exact" w:val="1535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14.02.2023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Упражнение: запись предложения,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сос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тавленного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из набора слов, с правильным офор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млением начала и конца </w:t>
            </w:r>
            <w:proofErr w:type="spellStart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предложе-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ния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, с соблюдением пробелов между словами;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730F59" w:rsidTr="00484CB1">
        <w:trPr>
          <w:trHeight w:hRule="exact" w:val="348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83</w:t>
            </w:r>
          </w:p>
        </w:tc>
        <w:tc>
          <w:tcPr>
            <w:tcW w:w="93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B1" w:rsidRPr="00730F59" w:rsidTr="00484CB1">
        <w:trPr>
          <w:trHeight w:hRule="exact" w:val="348"/>
        </w:trPr>
        <w:tc>
          <w:tcPr>
            <w:tcW w:w="147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СИСТЕМАТИЧЕСКИЙ КУРС</w:t>
            </w:r>
          </w:p>
        </w:tc>
      </w:tr>
      <w:tr w:rsidR="00484CB1" w:rsidRPr="00730F59" w:rsidTr="00484CB1">
        <w:trPr>
          <w:trHeight w:hRule="exact" w:val="350"/>
        </w:trPr>
        <w:tc>
          <w:tcPr>
            <w:tcW w:w="14765" w:type="dxa"/>
            <w:gridSpan w:val="11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4.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Развитие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речи</w:t>
            </w:r>
            <w:proofErr w:type="spellEnd"/>
          </w:p>
        </w:tc>
      </w:tr>
      <w:tr w:rsidR="00484CB1" w:rsidRPr="00ED41B6" w:rsidTr="00492E83">
        <w:trPr>
          <w:gridAfter w:val="2"/>
          <w:wAfter w:w="33" w:type="dxa"/>
          <w:trHeight w:hRule="exact" w:val="3107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CB1" w:rsidRPr="00730F59" w:rsidRDefault="00484CB1" w:rsidP="0048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15.02.2023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 с рисунками, на которых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изобра</w:t>
            </w:r>
            <w:proofErr w:type="spellEnd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-жены разные ситуа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ции общения (привет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ствие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прощание, 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извинение, </w:t>
            </w:r>
            <w:proofErr w:type="spellStart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благодар-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ность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обращение с просьбой), устное обсуждение этих ситуаций, выбор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соответ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ствующих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каждой ситуации слов речевого этикета; Учебный диалог, в ходе которого обсуждаются ситуации общения, в кото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рых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выражается просьба, обосновывается выбор слов речевого этикета,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соответству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ющих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ситуации выражения просьбы;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140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Текст как единица речи (ознакомление).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16.02.2023 17.02.2023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 в группах: оценивание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дидакти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ческого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текста с точки зрения наличия/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отсутств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ия необходимых элементов речево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го этикета в описанных в тексте ситуациях общения;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1413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4.3.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27.02.2023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Моделирование речевой ситуации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вежл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-ивого</w:t>
            </w:r>
            <w:proofErr w:type="spellEnd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отказа с исполь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зованием опорных слов; Разыгрывание сценок, отражающих ситуации выражения просьбы, извинения, вежливого отказа;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1993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28.02.2023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Моделирование речевой ситуации,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содер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жащей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извинение, анализ данной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ситуа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ции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, выбор адеква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тных средств выраже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ния извинения; Комментированное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выпол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-нение</w:t>
            </w:r>
            <w:proofErr w:type="spellEnd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задания: выбор из предло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женного набора этикетных слов, соответствующих заданным ситуациям общения;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227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4.5.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01.03.2023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Творческое задание: при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думать ситуации общения, в кото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рых могут быть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употреб</w:t>
            </w:r>
            <w:proofErr w:type="spellEnd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лены предложенные этикетные слова;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 в группах: оценивание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дидакти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ческого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текста с точки зрения наличия/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отсутств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ия необходимых элементов речево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го этикета в описанных в тексте ситуациях общения;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730F59" w:rsidTr="00484CB1">
        <w:trPr>
          <w:trHeight w:hRule="exact" w:val="348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3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B1" w:rsidRPr="00ED41B6" w:rsidTr="00484CB1">
        <w:trPr>
          <w:trHeight w:hRule="exact" w:val="328"/>
        </w:trPr>
        <w:tc>
          <w:tcPr>
            <w:tcW w:w="147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5. Общие сведения о языке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2304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02.03.2023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Рассказ учителя на тему «Язык —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средст</w:t>
            </w:r>
            <w:proofErr w:type="spellEnd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во общения людей»; Учебный диалог «Можно ли общаться без помощи языка?»;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Коллективное формулирование вывода о языке как основном средстве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человечес</w:t>
            </w:r>
            <w:proofErr w:type="spellEnd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кого общения; Работа с рисунками и текс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том как основа анализа особенно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стей ситуаций устного и письменного общения;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730F59" w:rsidTr="00484CB1">
        <w:trPr>
          <w:gridAfter w:val="2"/>
          <w:wAfter w:w="33" w:type="dxa"/>
          <w:trHeight w:hRule="exact" w:val="350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B1" w:rsidRPr="00730F59" w:rsidTr="00484CB1">
        <w:trPr>
          <w:trHeight w:hRule="exact" w:val="348"/>
        </w:trPr>
        <w:tc>
          <w:tcPr>
            <w:tcW w:w="147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6.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Фонетика</w:t>
            </w:r>
            <w:proofErr w:type="spellEnd"/>
          </w:p>
        </w:tc>
      </w:tr>
      <w:tr w:rsidR="00484CB1" w:rsidRPr="00ED41B6" w:rsidTr="00492E83">
        <w:trPr>
          <w:gridAfter w:val="2"/>
          <w:wAfter w:w="33" w:type="dxa"/>
          <w:trHeight w:hRule="exact" w:val="4403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Звуки речи. Гласные и согласные звуки, их различение. Ударение в слове. Гласные ударные и безударные.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Твёрдые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мягкие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согласные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звуки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их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различение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03.03.2023 07.03.2023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Беседа «Что мы знаем о звуках русского языка», в ходе которой актуализируются знания, приобретённые в период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обуче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ния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грамоте; Игровое упражнение «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Назо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ви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звук»: ведущий кидает мяч и просит привести пример звука (гласного звука; твёрдого согласного; мягкого согласного; звонкого согласного; глухого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соглас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); Игровое упражнение «Придумай слово с заданным звуком»;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Дифференци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рованное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задание: установление основа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ния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для сравнения звуков; Упражнение: характеризовать (устно) звуки по задан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ным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признакам; Учебный диалог «Объясня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ем особенности гласных и соглас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ных звуков»;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2282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6.2.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Звонкие и глухие согласные звуки, их различение. Согласный звук</w:t>
            </w:r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 [й’]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и гласный звук </w:t>
            </w:r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[и]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Шипящие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</w:rPr>
              <w:t>[ж], [ш], [ч’], [щ’]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09.03.2023 10.03.2023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Упражнение: соотнесени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е звука (выбирая из ряда предло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женных) и его качествен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ной характеристики; Работа в парах: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груп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пировка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звуков по заданному основанию;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Комментированное выполнение задания: оценивание правильности предложен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ной характеристики звука, нахож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дение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допу</w:t>
            </w:r>
            <w:proofErr w:type="spellEnd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щенных при характеристике ошибок;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126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6.3.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13.03.2023 14.03.2023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Дидактическая игра «Детективы», в ходе игры нужно в ряду предложенных слов находить слова с заданными характеристиками звукового состава;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730F59" w:rsidTr="00484CB1">
        <w:trPr>
          <w:trHeight w:hRule="exact" w:val="348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93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B1" w:rsidRPr="00730F59" w:rsidTr="00484CB1">
        <w:trPr>
          <w:trHeight w:hRule="exact" w:val="350"/>
        </w:trPr>
        <w:tc>
          <w:tcPr>
            <w:tcW w:w="147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7.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Графика</w:t>
            </w:r>
            <w:proofErr w:type="spellEnd"/>
          </w:p>
        </w:tc>
      </w:tr>
      <w:tr w:rsidR="00484CB1" w:rsidRPr="00ED41B6" w:rsidTr="00492E83">
        <w:trPr>
          <w:gridAfter w:val="2"/>
          <w:wAfter w:w="33" w:type="dxa"/>
          <w:trHeight w:hRule="exact" w:val="256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Звук и буква. Различение звуков и букв. Обозначение на письме твёрдости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сог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ласных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звуков буквами </w:t>
            </w:r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а, о, у, ы, э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; слова с буквой </w:t>
            </w:r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э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. Обозначение на письме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мяг</w:t>
            </w:r>
            <w:proofErr w:type="spellEnd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кости согласных звуков буквами </w:t>
            </w:r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е, ё, ю, я, и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="00492E83"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Функции букв </w:t>
            </w:r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е, ё, ю, я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15.03.2023 17.03.2023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Моделировать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звуко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​буквенный состав слов; Упражнение: подбор 1—2 слов к предложенной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звуко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​бук​венной модели;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3829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7.2.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20.03.2023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Работа с таблицей: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заполне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меньше количества букв,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количес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тво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звуков больше количества букв;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Упражнение: определение к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оличества слогов в слове, объяс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нение основания для деления слов на слоги;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2702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7.3.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21.03.2023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Практическая работа: нахождение в тексте слов по заданным основаниям (ь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обозна</w:t>
            </w:r>
            <w:proofErr w:type="spellEnd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чает мягкость предшествующего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соглас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); Игровое упражнение «Кто лучше расскажет о слове», в ходе выполнения упражнения отрабатывается умение строить устное речевое высказывание об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обозначении звуков буква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ми; о звуковом и буквенном составе слова;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tabs>
                <w:tab w:val="left" w:pos="894"/>
              </w:tabs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84CB1">
        <w:trPr>
          <w:gridAfter w:val="2"/>
          <w:wAfter w:w="33" w:type="dxa"/>
          <w:trHeight w:hRule="exact" w:val="127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92E83" w:rsidRDefault="00484CB1" w:rsidP="00492E83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Русский алфавит: правильное название букв, знание их последовательности. </w:t>
            </w:r>
            <w:r w:rsidRP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22.03.2023 23.03.2023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92E83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Игра-</w:t>
            </w:r>
            <w:r w:rsidR="00484CB1"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соревнование «Повтори алфавит»; </w:t>
            </w:r>
            <w:r w:rsidR="00484CB1"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484CB1"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Совместное выполнение упражнения «Запиши слова по алфавиту»;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730F59" w:rsidTr="00484CB1">
        <w:trPr>
          <w:trHeight w:hRule="exact" w:val="348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9393" w:type="dxa"/>
            <w:gridSpan w:val="8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B1" w:rsidRPr="00730F59" w:rsidTr="00484CB1">
        <w:trPr>
          <w:trHeight w:hRule="exact" w:val="350"/>
        </w:trPr>
        <w:tc>
          <w:tcPr>
            <w:tcW w:w="14765" w:type="dxa"/>
            <w:gridSpan w:val="11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8.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Лексика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морфология</w:t>
            </w:r>
            <w:proofErr w:type="spellEnd"/>
          </w:p>
        </w:tc>
      </w:tr>
      <w:tr w:rsidR="00484CB1" w:rsidRPr="00ED41B6" w:rsidTr="00492E83">
        <w:trPr>
          <w:gridAfter w:val="2"/>
          <w:wAfter w:w="33" w:type="dxa"/>
          <w:trHeight w:hRule="exact" w:val="115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8.1.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Слово как единица языка (ознакомление).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24.03.2023 29.03.2023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Учебный диалог «На какие вопросы могут отвечать слова?»;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2831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8.2.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30.03.2023 13.04.2023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Наблюдение за словами, отвечающими на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вопросы«кто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?», «что?»; Совместное вы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полнение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группировки слов по заданному призна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ку: отвечают на вопрос «что?»/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отве</w:t>
            </w:r>
            <w:proofErr w:type="spellEnd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чают на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вопрос«кто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?»; Наблюдение за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сло</w:t>
            </w:r>
            <w:proofErr w:type="spellEnd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вами, отвечающими на вопросы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«какой?», «какая?», «какое?», «какие?»; Работа в группах: нахождение в тексте слов по заданному основанию, например слов, отвечающих на вопрос «что делает?»;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92E83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Письменный контроль;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1142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92E83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8.3.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92E83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92E83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92E83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92E83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14.04.2023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492E83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Комментированное выполнение задания: нахождение в тексте слов по заданным основаниям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730F59" w:rsidTr="00484CB1">
        <w:trPr>
          <w:trHeight w:hRule="exact" w:val="411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93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B1" w:rsidRPr="00730F59" w:rsidTr="00484CB1">
        <w:trPr>
          <w:trHeight w:hRule="exact" w:val="348"/>
        </w:trPr>
        <w:tc>
          <w:tcPr>
            <w:tcW w:w="147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9.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Синтаксис</w:t>
            </w:r>
            <w:proofErr w:type="spellEnd"/>
          </w:p>
        </w:tc>
      </w:tr>
      <w:tr w:rsidR="00484CB1" w:rsidRPr="00ED41B6" w:rsidTr="00492E83">
        <w:trPr>
          <w:gridAfter w:val="2"/>
          <w:wAfter w:w="33" w:type="dxa"/>
          <w:trHeight w:hRule="exact" w:val="1225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9.1.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17.04.2023 18.04.2023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Работа с сюжетными картинками и 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171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9.2.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19.04.2023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Работа со схемой предложения: умение читать схему п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редло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жения,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преобразо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вывать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информацию, полученную из схемы: составлять предложения, соответствующие схеме, с учётом знаков препинания в конце схемы;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1422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9.3.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Восстановление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деформированных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предложений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20.04.2023 21.04.2023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92E83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Практическая работа: деление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деформиро</w:t>
            </w:r>
            <w:proofErr w:type="spellEnd"/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ванного текста на предложения,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корректи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ровка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оформления предложений,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списыва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 учётом </w:t>
            </w:r>
            <w:r w:rsidR="00492E8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правильного оформления предложе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ний;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ED41B6" w:rsidTr="00492E83">
        <w:trPr>
          <w:gridAfter w:val="2"/>
          <w:wAfter w:w="33" w:type="dxa"/>
          <w:trHeight w:hRule="exact" w:val="113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9.4.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24.04.2023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Совместная работа: составление предложения из набора слов;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484CB1" w:rsidRPr="00730F59" w:rsidTr="00484CB1">
        <w:trPr>
          <w:trHeight w:hRule="exact" w:val="348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3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CB1" w:rsidRPr="00730F59" w:rsidTr="00484CB1">
        <w:trPr>
          <w:trHeight w:hRule="exact" w:val="349"/>
        </w:trPr>
        <w:tc>
          <w:tcPr>
            <w:tcW w:w="147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84CB1" w:rsidRPr="00730F59" w:rsidRDefault="00484CB1" w:rsidP="00484CB1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10.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Орфография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пунктуация</w:t>
            </w:r>
            <w:proofErr w:type="spellEnd"/>
          </w:p>
        </w:tc>
      </w:tr>
      <w:tr w:rsidR="001A6DCE" w:rsidRPr="00ED41B6" w:rsidTr="001A6DCE">
        <w:trPr>
          <w:gridAfter w:val="2"/>
          <w:wAfter w:w="33" w:type="dxa"/>
          <w:trHeight w:hRule="exact" w:val="4403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10.1.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Ознакомление с правилами правописания и их применение: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 раздельное написание слов в предложении;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 перенос слов (без учёта морфемного членения слова);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 гласные после шипящих в сочетаниях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жи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, ши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(в положении под ударением),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ча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щу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;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 сочетания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чк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>чн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 слова с непроверяемыми гласными и согласными (перечень слов в орфографическом словаре учебника);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25.04.2023 12.05.2023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Комментированное выполнение задания: выявление места в слове, где можно допустить ошибку; Упражнение: запись п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редложений, включающих собствен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ные имена существительные; Практическая работа: использовать правило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правопи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сания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собственных имён при решении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практических задач (выбор написания, например: Орёл — орёл, Снежинка — снежинка, Пушок —пушок и т. д.).;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Орфографический тренинг: отработка правописания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сочета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​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ний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жи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ши,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ча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ща, чу,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щу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осуществление самоконтроля при использовании правил; Орфографический тренинг: написание слов с сочетаниями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чк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чн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Контрольная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1A6DCE" w:rsidRPr="00ED41B6" w:rsidTr="001A6DCE">
        <w:trPr>
          <w:gridAfter w:val="2"/>
          <w:wAfter w:w="33" w:type="dxa"/>
          <w:trHeight w:hRule="exact" w:val="859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1A6DCE" w:rsidRDefault="001A6DCE" w:rsidP="001A6D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 знаки препинания в конце предложения: точка, вопросительный и восклицательный знаки.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0174D0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0174D0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0174D0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0174D0" w:rsidRDefault="001A6DCE" w:rsidP="001A6D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1A6DCE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6DCE" w:rsidRPr="00ED41B6" w:rsidTr="001A6DCE">
        <w:trPr>
          <w:gridAfter w:val="2"/>
          <w:wAfter w:w="33" w:type="dxa"/>
          <w:trHeight w:hRule="exact" w:val="1283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10.2.</w:t>
            </w:r>
          </w:p>
        </w:tc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Усвоение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алгоритма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списывания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15.05.2023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Проектное задание: подобрать текст диктанта, который можно использовать для проверки написания сочетаний гласных после шипящих;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РЭШ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Учи.ру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73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Яндекс-учебник</w:t>
            </w:r>
          </w:p>
        </w:tc>
      </w:tr>
      <w:tr w:rsidR="001A6DCE" w:rsidRPr="00730F59" w:rsidTr="00484CB1">
        <w:trPr>
          <w:trHeight w:hRule="exact" w:val="350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93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DCE" w:rsidRPr="00730F59" w:rsidTr="00484CB1">
        <w:trPr>
          <w:trHeight w:hRule="exact" w:val="348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Резервное</w:t>
            </w:r>
            <w:proofErr w:type="spellEnd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3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DCE" w:rsidRPr="00730F59" w:rsidTr="00484CB1">
        <w:trPr>
          <w:gridAfter w:val="1"/>
          <w:wAfter w:w="15" w:type="dxa"/>
          <w:trHeight w:hRule="exact" w:val="328"/>
        </w:trPr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30F5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7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A6DCE" w:rsidRPr="00730F59" w:rsidRDefault="001A6DCE" w:rsidP="001A6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F59" w:rsidRPr="003B2E82" w:rsidRDefault="00730F59">
      <w:pPr>
        <w:rPr>
          <w:lang w:val="ru-RU"/>
        </w:rPr>
        <w:sectPr w:rsidR="00730F59" w:rsidRPr="003B2E82" w:rsidSect="00730F59">
          <w:pgSz w:w="16838" w:h="11906" w:orient="landscape"/>
          <w:pgMar w:top="1134" w:right="1134" w:bottom="993" w:left="1134" w:header="708" w:footer="708" w:gutter="0"/>
          <w:cols w:space="708"/>
          <w:titlePg/>
          <w:docGrid w:linePitch="360"/>
        </w:sectPr>
      </w:pPr>
    </w:p>
    <w:p w:rsidR="001B5F06" w:rsidRPr="003B2E82" w:rsidRDefault="003B2E82" w:rsidP="001B5F06">
      <w:pPr>
        <w:rPr>
          <w:b/>
          <w:lang w:val="ru-RU"/>
        </w:rPr>
      </w:pPr>
      <w:r w:rsidRPr="003B2E82">
        <w:rPr>
          <w:b/>
          <w:lang w:val="ru-RU"/>
        </w:rPr>
        <w:lastRenderedPageBreak/>
        <w:t xml:space="preserve">ПОУРОЧНОЕ </w:t>
      </w:r>
      <w:r>
        <w:rPr>
          <w:b/>
          <w:lang w:val="ru-RU"/>
        </w:rPr>
        <w:t xml:space="preserve">   </w:t>
      </w:r>
      <w:r w:rsidRPr="003B2E82">
        <w:rPr>
          <w:b/>
          <w:lang w:val="ru-RU"/>
        </w:rPr>
        <w:t xml:space="preserve">ПЛАНИРОВАНИЕ </w:t>
      </w:r>
    </w:p>
    <w:p w:rsidR="003B2E82" w:rsidRDefault="003B2E82" w:rsidP="001B5F06">
      <w:pPr>
        <w:rPr>
          <w:lang w:val="ru-RU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709"/>
        <w:gridCol w:w="3543"/>
        <w:gridCol w:w="709"/>
        <w:gridCol w:w="1134"/>
        <w:gridCol w:w="1275"/>
        <w:gridCol w:w="1277"/>
        <w:gridCol w:w="1905"/>
      </w:tblGrid>
      <w:tr w:rsidR="003B2E82" w:rsidRPr="00042A2B" w:rsidTr="004966F0">
        <w:trPr>
          <w:trHeight w:hRule="exact" w:val="49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61" w:lineRule="auto"/>
              <w:ind w:left="72" w:right="576"/>
              <w:jc w:val="both"/>
              <w:rPr>
                <w:sz w:val="20"/>
                <w:szCs w:val="20"/>
              </w:rPr>
            </w:pPr>
            <w:r w:rsidRPr="00042A2B">
              <w:rPr>
                <w:b/>
                <w:color w:val="000000"/>
                <w:sz w:val="20"/>
                <w:szCs w:val="20"/>
              </w:rPr>
              <w:t>№</w:t>
            </w:r>
            <w:r w:rsidRPr="00042A2B">
              <w:rPr>
                <w:sz w:val="20"/>
                <w:szCs w:val="20"/>
              </w:rPr>
              <w:br/>
            </w:r>
            <w:r w:rsidRPr="00042A2B">
              <w:rPr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042A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042A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61" w:lineRule="auto"/>
              <w:ind w:left="72"/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042A2B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042A2B">
              <w:rPr>
                <w:sz w:val="20"/>
                <w:szCs w:val="20"/>
              </w:rPr>
              <w:br/>
            </w: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изучения</w:t>
            </w:r>
            <w:proofErr w:type="spellEnd"/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61" w:lineRule="auto"/>
              <w:ind w:left="72"/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Виды</w:t>
            </w:r>
            <w:proofErr w:type="spellEnd"/>
            <w:r w:rsidRPr="00042A2B">
              <w:rPr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формы</w:t>
            </w:r>
            <w:proofErr w:type="spellEnd"/>
            <w:r w:rsidRPr="00042A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контроля</w:t>
            </w:r>
            <w:proofErr w:type="spellEnd"/>
          </w:p>
        </w:tc>
      </w:tr>
      <w:tr w:rsidR="003B2E82" w:rsidRPr="00042A2B" w:rsidTr="004966F0">
        <w:trPr>
          <w:trHeight w:hRule="exact" w:val="103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042A2B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61" w:lineRule="auto"/>
              <w:ind w:left="72"/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042A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61" w:lineRule="auto"/>
              <w:ind w:left="72"/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042A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/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</w:p>
        </w:tc>
      </w:tr>
      <w:tr w:rsidR="003B2E82" w:rsidRPr="00042A2B" w:rsidTr="004966F0">
        <w:trPr>
          <w:trHeight w:hRule="exact" w:val="8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«Твои новые друзья». «Дорога в школу».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Устный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ED41B6" w:rsidTr="004966F0">
        <w:trPr>
          <w:trHeight w:hRule="exact" w:val="1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«Первое задание» «На уроке» Что в центре круга? </w:t>
            </w: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использованием «Оценочного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042A2B" w:rsidTr="004966F0">
        <w:trPr>
          <w:trHeight w:hRule="exact" w:val="7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bCs/>
                <w:color w:val="000000"/>
                <w:sz w:val="20"/>
                <w:szCs w:val="20"/>
              </w:rPr>
              <w:t>«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Большие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маленькие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». «</w:t>
            </w:r>
            <w:proofErr w:type="spellStart"/>
            <w:r w:rsidRPr="00042A2B">
              <w:rPr>
                <w:color w:val="000000"/>
                <w:sz w:val="20"/>
                <w:szCs w:val="20"/>
              </w:rPr>
              <w:t>Сравни</w:t>
            </w:r>
            <w:proofErr w:type="spellEnd"/>
            <w:r w:rsidRPr="00042A2B"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 xml:space="preserve"> 5.09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997"/>
        </w:trPr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«Каких цветов больше? Направление. Найди короткий путь».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6.09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7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«Чем 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похожи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? 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Где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чей домик?».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7.09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4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042A2B">
              <w:rPr>
                <w:bCs/>
                <w:color w:val="000000"/>
                <w:sz w:val="20"/>
                <w:szCs w:val="20"/>
              </w:rPr>
              <w:t>«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Лото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Найди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пару</w:t>
            </w:r>
            <w:proofErr w:type="spellEnd"/>
            <w:proofErr w:type="gramStart"/>
            <w:r w:rsidRPr="00042A2B">
              <w:rPr>
                <w:bCs/>
                <w:color w:val="000000"/>
                <w:sz w:val="20"/>
                <w:szCs w:val="20"/>
              </w:rPr>
              <w:t>?»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8.09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4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sz w:val="20"/>
                <w:szCs w:val="20"/>
              </w:rPr>
            </w:pPr>
            <w:r w:rsidRPr="00042A2B">
              <w:rPr>
                <w:bCs/>
                <w:color w:val="000000"/>
                <w:sz w:val="20"/>
                <w:szCs w:val="20"/>
              </w:rPr>
              <w:t xml:space="preserve">«У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речки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Сколько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?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Столько</w:t>
            </w:r>
            <w:proofErr w:type="spellEnd"/>
            <w:proofErr w:type="gramStart"/>
            <w:r w:rsidRPr="00042A2B">
              <w:rPr>
                <w:bCs/>
                <w:color w:val="000000"/>
                <w:sz w:val="20"/>
                <w:szCs w:val="20"/>
              </w:rPr>
              <w:t>.»</w:t>
            </w:r>
            <w:proofErr w:type="gram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9.09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6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«Целое и часть. На компьютере»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12.09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7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«Часть и целое. Целое из частей».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13.09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7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«Головоломка. Овал. Элементы печатных букв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 xml:space="preserve">а 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и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б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14.09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1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«В квартире. Веселые превращения. Элементы печатных букв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в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и </w:t>
            </w:r>
            <w:proofErr w:type="gramStart"/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г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15.09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9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«Сравни дома. В магазине одежды. Элементы печатных букв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д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е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16.09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Устный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7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«В походе. На отдыхе. Элементы печатных 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букв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ж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з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19.09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Устный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9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«На коньках. Контуры и силуэты. Элементы печатных букв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и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и</w:t>
            </w:r>
            <w:proofErr w:type="spellEnd"/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к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20.09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Устный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9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lastRenderedPageBreak/>
              <w:t>15.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«На волнах. Морское путешествие. Элементы печатных букв </w:t>
            </w:r>
            <w:proofErr w:type="gramStart"/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л</w:t>
            </w:r>
            <w:proofErr w:type="gramEnd"/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, м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21.09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Устный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7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«На лугу. Мы рисуем. Элементы печатных букв н, о».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22.09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Устный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9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«Под грибом. Сравни, подумай. Элементы печатных букв </w:t>
            </w:r>
            <w:proofErr w:type="gramStart"/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п</w:t>
            </w:r>
            <w:proofErr w:type="gramEnd"/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, р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23.09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Устный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99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«Мы спортсмены. Выбирай. Элементы печатных букв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 xml:space="preserve">с, </w:t>
            </w:r>
            <w:proofErr w:type="gramStart"/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т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26.09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Устный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«Кто построил домики? Сравни и подумай. Элементы печатных букв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 xml:space="preserve">у, </w:t>
            </w:r>
            <w:proofErr w:type="gramStart"/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ф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27.09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Устный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20.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«Рассмотри и расскажи. В гости к бабушке. Элементы печатных букв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х, ц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28.09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Устный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9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21.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«Распиши посуду. Наличники. Элементы печатных букв </w:t>
            </w:r>
            <w:proofErr w:type="gramStart"/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ч</w:t>
            </w:r>
            <w:proofErr w:type="gramEnd"/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, ш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29.09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Устный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7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22.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«</w:t>
            </w:r>
            <w:proofErr w:type="spellStart"/>
            <w:r w:rsidRPr="00042A2B">
              <w:rPr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30.09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Викторина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1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23.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«Расшитые полотенца». «Лоскутное одеяло. Элементы печатных букв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щ, ь, ъ, ы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3.10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Устный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ED41B6" w:rsidTr="004966F0">
        <w:trPr>
          <w:trHeight w:hRule="exact" w:val="12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24.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i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«Прогулка в парк». «Знаки в городе». «Подбери пару». «Разгадай секрет» Элементы печатных букв </w:t>
            </w:r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 xml:space="preserve">э, </w:t>
            </w:r>
            <w:proofErr w:type="spellStart"/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ю</w:t>
            </w:r>
            <w:proofErr w:type="gramStart"/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,я</w:t>
            </w:r>
            <w:proofErr w:type="spellEnd"/>
            <w:proofErr w:type="gramEnd"/>
            <w:r w:rsidRPr="003B2E82">
              <w:rPr>
                <w:bCs/>
                <w:i/>
                <w:color w:val="000000"/>
                <w:sz w:val="20"/>
                <w:szCs w:val="20"/>
                <w:lang w:val="ru-RU"/>
              </w:rPr>
              <w:t>.</w:t>
            </w: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4.10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4966F0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r w:rsidR="004966F0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Оценочного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25.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«Подумай и сравни. В спортивном зале.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Догадайся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Элементы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письменных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».</w:t>
            </w:r>
            <w:r w:rsidRPr="00042A2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5.10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4966F0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r w:rsidR="004966F0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Оценочного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26.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«На велосипедах. Собери машину. Проверь себя. Подумай и сравни. Элементы письменных букв 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6.10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использованием«</w:t>
            </w:r>
            <w:r w:rsidR="004966F0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Оценочного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27.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Звуковой анализ слов со звуком [а].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Аа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7.10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r w:rsidR="004966F0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«Оценочного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28.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Звуковой анализ слов со звуком  [о].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Оо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10.10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4966F0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r w:rsidR="004966F0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Оценочного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lastRenderedPageBreak/>
              <w:t>29.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Строчная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у. </w:t>
            </w:r>
            <w:r w:rsidRPr="00042A2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11.10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r w:rsidR="004966F0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«Оценочного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30.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Заглавная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12.10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4966F0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r w:rsidR="004966F0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Оценочного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31.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Повторение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13.10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Викторина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1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32.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Ии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14.10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33.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17.10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34.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Строчная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э.</w:t>
            </w:r>
            <w:r w:rsidRPr="00042A2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18.10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35.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Заглавная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Э.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19.10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36.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Буквенная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мозаика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20.10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37.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Пиши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да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не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спеши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21.10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38.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Звуки [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м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] — [м`], буква Мм.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24.10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39.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Звуки [с] — [с`], буква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С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с</w:t>
            </w:r>
            <w:proofErr w:type="spell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25.10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40.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Строчная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26.10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41.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Заглавная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27.10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42.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Л,л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28.10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43.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изученных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7.11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Викторина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ED41B6" w:rsidTr="004966F0">
        <w:trPr>
          <w:trHeight w:hRule="exact" w:val="12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44.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Тт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8.11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использованием«</w:t>
            </w:r>
            <w:r w:rsidR="004966F0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Оценочного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lastRenderedPageBreak/>
              <w:t>45.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к, 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9.11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r w:rsidR="004966F0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«Оценочного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46.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Загадки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слов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10.11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47.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11.11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Викторина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48.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Буквенная мозаика. Пиши, да не спеши.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14.11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49.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Рр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15.11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50.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Строчная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16.11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51.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Заглавная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17.11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52.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П, п</w:t>
            </w:r>
            <w:r w:rsidRPr="00042A2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color w:val="000000"/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18.11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53.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21.11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54.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Г,г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22.11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Групповые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55.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23.11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Групповые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56.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Ее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24.11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Групповые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57.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25.11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Групповые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58.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Повторение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Проверка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знаний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28.11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Групповые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59.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Ё, 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29.11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Групповые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60.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Письмо слов с буквами е, ё.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30.11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61.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Викторина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lastRenderedPageBreak/>
              <w:t>62.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Буквенная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мозаика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Фронтальный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опрос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3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63.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Буквы Б, б. Правописание слов с парными по глухости – звонкости согласными звуками [б] — [п]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,[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б`] — [п`].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5.12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64.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З,з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6.12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65.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Правописание слов с парными согласными  по глухости-звонкости звуками 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[б] — [п]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,[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б`] — [п`].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7.12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66.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Правописание слов с парными согласными  по глухости-звонкости звуками 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[з] — [с]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,[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з`] — [с`].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8.12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67.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Буквы Д, д. </w:t>
            </w: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Правописание слов с парными согласными  по глухости-звонкости звуками </w:t>
            </w: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[д] — [т]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,[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д`] — [т`].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9.12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68.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42A2B">
              <w:rPr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color w:val="000000"/>
                <w:sz w:val="20"/>
                <w:szCs w:val="20"/>
              </w:rPr>
              <w:t xml:space="preserve"> </w:t>
            </w:r>
            <w:r w:rsidR="004966F0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2A2B">
              <w:rPr>
                <w:color w:val="000000"/>
                <w:sz w:val="20"/>
                <w:szCs w:val="20"/>
              </w:rPr>
              <w:t>изученного</w:t>
            </w:r>
            <w:proofErr w:type="spellEnd"/>
            <w:proofErr w:type="gramEnd"/>
            <w:r w:rsidRPr="00042A2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12.12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69.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Строчная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ж.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13.12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70.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Заглавная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Ж.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14.12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71.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Правописание слов с буквосочетанием </w:t>
            </w:r>
            <w:proofErr w:type="spell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жи</w:t>
            </w:r>
            <w:proofErr w:type="spell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15.12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72.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16.12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73.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color w:val="000000"/>
                <w:sz w:val="20"/>
                <w:szCs w:val="20"/>
              </w:rPr>
              <w:t>Буквенная</w:t>
            </w:r>
            <w:proofErr w:type="spellEnd"/>
            <w:r w:rsidRPr="00042A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color w:val="000000"/>
                <w:sz w:val="20"/>
                <w:szCs w:val="20"/>
              </w:rPr>
              <w:t>мозаика</w:t>
            </w:r>
            <w:proofErr w:type="spellEnd"/>
            <w:r w:rsidRPr="00042A2B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color w:val="000000"/>
                <w:sz w:val="20"/>
                <w:szCs w:val="20"/>
              </w:rPr>
              <w:t>С</w:t>
            </w:r>
            <w:r w:rsidRPr="00042A2B">
              <w:rPr>
                <w:bCs/>
                <w:color w:val="000000"/>
                <w:sz w:val="20"/>
                <w:szCs w:val="20"/>
              </w:rPr>
              <w:t>писывание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19.12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74.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Я, 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20.12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75.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21.12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76.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22.12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lastRenderedPageBreak/>
              <w:t>77.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Хх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23.12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1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78.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Мягкий знак. Правописание слов с мягким знаком – показателем мягкости.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26.12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79.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Повторение изученных букв. Звуковой анализ.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27.12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80.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Й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й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9.01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81.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Повторение. Письмо слов с буквами й, ь.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10.01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Групповые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82.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Повторение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11.01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Викторина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83.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Строчная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ю.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12.01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84.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Заглавная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13.01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85.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Обозначение мягкости согласных буквой 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16.01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86.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Буквенная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мозаика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17.01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87.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18.01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0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88.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Буквы </w:t>
            </w:r>
            <w:proofErr w:type="spell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Шш</w:t>
            </w:r>
            <w:proofErr w:type="spell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. Правописание слов с буквосочетаниями </w:t>
            </w:r>
            <w:proofErr w:type="spell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жи</w:t>
            </w:r>
            <w:proofErr w:type="spell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– ши.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19.01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89.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20.01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90.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Буквы </w:t>
            </w:r>
            <w:proofErr w:type="spell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Чч</w:t>
            </w:r>
            <w:proofErr w:type="spell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Правописание слов с буквосочетаниями </w:t>
            </w:r>
            <w:proofErr w:type="spell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чу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23.01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91.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24.01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92.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Правописание слов с буквосочетаниями ши, </w:t>
            </w:r>
            <w:proofErr w:type="spell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чу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25.01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93.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Щщ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26.01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0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lastRenderedPageBreak/>
              <w:t>94.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Правописание слов с буквосочетаниями </w:t>
            </w:r>
            <w:proofErr w:type="spellStart"/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- ща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, чу – </w:t>
            </w:r>
            <w:proofErr w:type="spell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щу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27.01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95.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Цц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30.01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96.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Буквы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Фф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31.01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3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97.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Правописание слов с парными по глухости – звонкости согласными звуками [в] — [ф],   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[ 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в`] — [ф`].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98.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Буква ъ. Правописание слов с 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разделительными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ь и ъ.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99.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Буквенная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мозаика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3.02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100.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Отработка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написания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элементов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6.02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0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101.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Отработка написания элементов букв – плавных линий с точкой.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7.02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102.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Отработка написания элементов букв – прямых линий с петлей внизу.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8.02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ED41B6" w:rsidTr="004966F0">
        <w:trPr>
          <w:trHeight w:hRule="exact" w:val="12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103.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Отработка написания элементов букв – прямых линий с петлёй вверху и внизу.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9.02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proofErr w:type="spellStart"/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proofErr w:type="gramStart"/>
            <w:r w:rsidRPr="003B2E82">
              <w:rPr>
                <w:color w:val="000000"/>
                <w:sz w:val="20"/>
                <w:szCs w:val="20"/>
                <w:lang w:val="ru-RU"/>
              </w:rPr>
              <w:t>«О</w:t>
            </w:r>
            <w:proofErr w:type="gramEnd"/>
            <w:r w:rsidRPr="003B2E82">
              <w:rPr>
                <w:color w:val="000000"/>
                <w:sz w:val="20"/>
                <w:szCs w:val="20"/>
                <w:lang w:val="ru-RU"/>
              </w:rPr>
              <w:t>ценочного</w:t>
            </w:r>
            <w:proofErr w:type="spellEnd"/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104.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Отработка написания элементов букв – овалов и полуовалов.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10.02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proofErr w:type="spellStart"/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proofErr w:type="gramStart"/>
            <w:r w:rsidRPr="003B2E82">
              <w:rPr>
                <w:color w:val="000000"/>
                <w:sz w:val="20"/>
                <w:szCs w:val="20"/>
                <w:lang w:val="ru-RU"/>
              </w:rPr>
              <w:t>«О</w:t>
            </w:r>
            <w:proofErr w:type="gramEnd"/>
            <w:r w:rsidRPr="003B2E82">
              <w:rPr>
                <w:color w:val="000000"/>
                <w:sz w:val="20"/>
                <w:szCs w:val="20"/>
                <w:lang w:val="ru-RU"/>
              </w:rPr>
              <w:t>ценочного</w:t>
            </w:r>
            <w:proofErr w:type="spellEnd"/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105.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Отработка написания элементов букв. Кроссворд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13.02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proofErr w:type="spellStart"/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proofErr w:type="gramStart"/>
            <w:r w:rsidRPr="003B2E82">
              <w:rPr>
                <w:color w:val="000000"/>
                <w:sz w:val="20"/>
                <w:szCs w:val="20"/>
                <w:lang w:val="ru-RU"/>
              </w:rPr>
              <w:t>«О</w:t>
            </w:r>
            <w:proofErr w:type="gramEnd"/>
            <w:r w:rsidRPr="003B2E82">
              <w:rPr>
                <w:color w:val="000000"/>
                <w:sz w:val="20"/>
                <w:szCs w:val="20"/>
                <w:lang w:val="ru-RU"/>
              </w:rPr>
              <w:t>ценочного</w:t>
            </w:r>
            <w:proofErr w:type="spellEnd"/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106.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Отработка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написания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элементов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14.02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proofErr w:type="spellStart"/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proofErr w:type="gramStart"/>
            <w:r w:rsidRPr="003B2E82">
              <w:rPr>
                <w:color w:val="000000"/>
                <w:sz w:val="20"/>
                <w:szCs w:val="20"/>
                <w:lang w:val="ru-RU"/>
              </w:rPr>
              <w:t>«О</w:t>
            </w:r>
            <w:proofErr w:type="gramEnd"/>
            <w:r w:rsidRPr="003B2E82">
              <w:rPr>
                <w:color w:val="000000"/>
                <w:sz w:val="20"/>
                <w:szCs w:val="20"/>
                <w:lang w:val="ru-RU"/>
              </w:rPr>
              <w:t>ценочного</w:t>
            </w:r>
            <w:proofErr w:type="spellEnd"/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107.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Отработка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написания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элементов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15.02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proofErr w:type="spellStart"/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proofErr w:type="gramStart"/>
            <w:r w:rsidRPr="003B2E82">
              <w:rPr>
                <w:color w:val="000000"/>
                <w:sz w:val="20"/>
                <w:szCs w:val="20"/>
                <w:lang w:val="ru-RU"/>
              </w:rPr>
              <w:t>«О</w:t>
            </w:r>
            <w:proofErr w:type="gramEnd"/>
            <w:r w:rsidRPr="003B2E82">
              <w:rPr>
                <w:color w:val="000000"/>
                <w:sz w:val="20"/>
                <w:szCs w:val="20"/>
                <w:lang w:val="ru-RU"/>
              </w:rPr>
              <w:t>ценочного</w:t>
            </w:r>
            <w:proofErr w:type="spellEnd"/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lastRenderedPageBreak/>
              <w:t>108.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Отработка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написания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элементов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16.02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109.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Отработка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написания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элементов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букв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17.02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1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110.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Отработка написания элементов букв. Правописание имен собственных.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27.02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9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111.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Правописание имён собственных, слов с буквосочетанием </w:t>
            </w:r>
            <w:proofErr w:type="spell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чк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28.02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9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112.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Правописание имён собственных, слов с буквосочетанием </w:t>
            </w:r>
            <w:proofErr w:type="spell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чк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113.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Обозначение мягкости согласного буквами е, ё, ю, я, ь. Правописание слов с 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разделительным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4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114.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3B2E82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Обозначение мягкости согласного буквами е, ё, ю, я, ь. Правописание слов с </w:t>
            </w:r>
            <w:proofErr w:type="gramStart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разделительным</w:t>
            </w:r>
            <w:proofErr w:type="gramEnd"/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 xml:space="preserve"> 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3.03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115.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2E82" w:rsidRPr="00042A2B" w:rsidRDefault="003B2E82" w:rsidP="00AE5118">
            <w:pPr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color w:val="000000"/>
                <w:sz w:val="20"/>
                <w:szCs w:val="20"/>
              </w:rPr>
              <w:t>изученного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6.03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116.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В мире общения. Цели и формы общения.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7.03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2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117.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pStyle w:val="c16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42A2B">
              <w:rPr>
                <w:rStyle w:val="c1"/>
                <w:rFonts w:eastAsiaTheme="majorEastAsia"/>
                <w:color w:val="000000"/>
                <w:sz w:val="20"/>
                <w:szCs w:val="20"/>
                <w:lang w:eastAsia="en-US"/>
              </w:rPr>
              <w:t xml:space="preserve"> Виды речи (общее представление). Речь устная и письменная (общее представление).</w:t>
            </w:r>
          </w:p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8.03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118.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Родной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язык</w:t>
            </w:r>
            <w:proofErr w:type="spellEnd"/>
            <w:r w:rsidRPr="00042A2B">
              <w:rPr>
                <w:sz w:val="20"/>
                <w:szCs w:val="20"/>
              </w:rPr>
              <w:t xml:space="preserve"> – </w:t>
            </w:r>
            <w:proofErr w:type="spellStart"/>
            <w:r w:rsidRPr="00042A2B">
              <w:rPr>
                <w:sz w:val="20"/>
                <w:szCs w:val="20"/>
              </w:rPr>
              <w:t>средство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общения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9.03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119.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Смысловая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сторона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русской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речи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10.03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120.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color w:val="000000"/>
                <w:sz w:val="20"/>
                <w:szCs w:val="20"/>
              </w:rPr>
            </w:pPr>
            <w:r w:rsidRPr="003B2E82">
              <w:rPr>
                <w:sz w:val="20"/>
                <w:szCs w:val="20"/>
                <w:lang w:val="ru-RU"/>
              </w:rPr>
              <w:t xml:space="preserve">Слово как средство создания образа. </w:t>
            </w:r>
            <w:proofErr w:type="spellStart"/>
            <w:r w:rsidRPr="00042A2B">
              <w:rPr>
                <w:color w:val="000000"/>
                <w:sz w:val="20"/>
                <w:szCs w:val="20"/>
              </w:rPr>
              <w:t>Проверь</w:t>
            </w:r>
            <w:proofErr w:type="spellEnd"/>
            <w:r w:rsidRPr="00042A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color w:val="000000"/>
                <w:sz w:val="20"/>
                <w:szCs w:val="20"/>
              </w:rPr>
              <w:t>себя</w:t>
            </w:r>
            <w:proofErr w:type="spellEnd"/>
            <w:r w:rsidRPr="00042A2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13.03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121.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Слово, его роль в нашей речи.</w:t>
            </w:r>
          </w:p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14.03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0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122.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Слово как средство создания образа.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15.03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</w:p>
        </w:tc>
      </w:tr>
      <w:tr w:rsidR="003B2E82" w:rsidRPr="00042A2B" w:rsidTr="004966F0">
        <w:trPr>
          <w:trHeight w:hRule="exact" w:val="9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lastRenderedPageBreak/>
              <w:t>123.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 xml:space="preserve">Знакомство с именами собственными. Отличие имени собственного </w:t>
            </w:r>
            <w:proofErr w:type="gramStart"/>
            <w:r w:rsidRPr="003B2E82">
              <w:rPr>
                <w:sz w:val="20"/>
                <w:szCs w:val="20"/>
                <w:lang w:val="ru-RU"/>
              </w:rPr>
              <w:t>от</w:t>
            </w:r>
            <w:proofErr w:type="gramEnd"/>
            <w:r w:rsidRPr="003B2E82">
              <w:rPr>
                <w:sz w:val="20"/>
                <w:szCs w:val="20"/>
                <w:lang w:val="ru-RU"/>
              </w:rPr>
              <w:t xml:space="preserve"> нарицательного.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16.03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proofErr w:type="gramStart"/>
            <w:r w:rsidRPr="00042A2B">
              <w:rPr>
                <w:sz w:val="20"/>
                <w:szCs w:val="20"/>
              </w:rPr>
              <w:t>..</w:t>
            </w:r>
            <w:proofErr w:type="gramEnd"/>
          </w:p>
        </w:tc>
      </w:tr>
      <w:tr w:rsidR="003B2E82" w:rsidRPr="00042A2B" w:rsidTr="004966F0">
        <w:trPr>
          <w:trHeight w:hRule="exact" w:val="8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124.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Имя собственное. Правописание имен собственных.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17.03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125.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Имя собственное. Правописание имен собственных.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20.03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ED41B6" w:rsidTr="004966F0">
        <w:trPr>
          <w:trHeight w:hRule="exact" w:val="1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126.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Слова</w:t>
            </w:r>
            <w:proofErr w:type="spellEnd"/>
            <w:r w:rsidRPr="00042A2B">
              <w:rPr>
                <w:sz w:val="20"/>
                <w:szCs w:val="20"/>
              </w:rPr>
              <w:t xml:space="preserve"> с </w:t>
            </w:r>
            <w:proofErr w:type="spellStart"/>
            <w:r w:rsidRPr="00042A2B">
              <w:rPr>
                <w:sz w:val="20"/>
                <w:szCs w:val="20"/>
              </w:rPr>
              <w:t>несколькими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значениями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21.03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Блиц-опрос. Индивидуальные задания. Групповая работа.</w:t>
            </w:r>
          </w:p>
        </w:tc>
      </w:tr>
      <w:tr w:rsidR="003B2E82" w:rsidRPr="00ED41B6" w:rsidTr="004966F0">
        <w:trPr>
          <w:trHeight w:hRule="exact" w:val="14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127.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Слова, близкие по значению (синонимы).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22.03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Блиц-опрос. Индивидуальные задания. Групповая работа.</w:t>
            </w:r>
          </w:p>
        </w:tc>
      </w:tr>
      <w:tr w:rsidR="003B2E82" w:rsidRPr="00ED41B6" w:rsidTr="004966F0">
        <w:trPr>
          <w:trHeight w:hRule="exact" w:val="12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128.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Слова, противоположные по значению (антонимы)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23.03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Блиц-опрос. Индивидуальные задания. Групповая работа.</w:t>
            </w:r>
          </w:p>
        </w:tc>
      </w:tr>
      <w:tr w:rsidR="003B2E82" w:rsidRPr="00ED41B6" w:rsidTr="004966F0">
        <w:trPr>
          <w:trHeight w:hRule="exact" w:val="11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129.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Слова, противоположные по значению (антонимы).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24.03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Блиц-опрос. Индивидуальные задания. Групповая работа.</w:t>
            </w:r>
          </w:p>
        </w:tc>
      </w:tr>
      <w:tr w:rsidR="003B2E82" w:rsidRPr="00ED41B6" w:rsidTr="004966F0">
        <w:trPr>
          <w:trHeight w:hRule="exact" w:val="12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130.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Проверь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себя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3.04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Блиц-опрос. Индивидуальные задания. Групповая работа.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131.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Звуки</w:t>
            </w:r>
            <w:proofErr w:type="spellEnd"/>
            <w:r w:rsidRPr="00042A2B">
              <w:rPr>
                <w:sz w:val="20"/>
                <w:szCs w:val="20"/>
              </w:rPr>
              <w:t xml:space="preserve"> и </w:t>
            </w:r>
            <w:proofErr w:type="spellStart"/>
            <w:r w:rsidRPr="00042A2B">
              <w:rPr>
                <w:sz w:val="20"/>
                <w:szCs w:val="20"/>
              </w:rPr>
              <w:t>буквы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4.04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132.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Звуки</w:t>
            </w:r>
            <w:proofErr w:type="spellEnd"/>
            <w:r w:rsidRPr="00042A2B">
              <w:rPr>
                <w:sz w:val="20"/>
                <w:szCs w:val="20"/>
              </w:rPr>
              <w:t xml:space="preserve"> и </w:t>
            </w:r>
            <w:proofErr w:type="spellStart"/>
            <w:r w:rsidRPr="00042A2B">
              <w:rPr>
                <w:sz w:val="20"/>
                <w:szCs w:val="20"/>
              </w:rPr>
              <w:t>буквы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5.04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133.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Алфавит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6.04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134.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Гласные звуки. Обозначение их буквами.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7.04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135.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bCs/>
                <w:color w:val="000000"/>
                <w:sz w:val="20"/>
                <w:szCs w:val="20"/>
                <w:lang w:val="ru-RU"/>
              </w:rPr>
              <w:t>Гласные звуки</w:t>
            </w:r>
            <w:r w:rsidRPr="003B2E82">
              <w:rPr>
                <w:color w:val="000000"/>
                <w:sz w:val="20"/>
                <w:szCs w:val="20"/>
                <w:lang w:val="ru-RU"/>
              </w:rPr>
              <w:t>. Буквы е, ё, ю, я и их функции в словах.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10.04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136.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pStyle w:val="aff2"/>
              <w:spacing w:line="276" w:lineRule="auto"/>
              <w:ind w:right="4"/>
              <w:jc w:val="both"/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  <w:lang w:eastAsia="en-US"/>
              </w:rPr>
            </w:pPr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Согласные звуки. Обозначение их буквами.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11.04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lastRenderedPageBreak/>
              <w:t>137.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pStyle w:val="aff2"/>
              <w:spacing w:before="9" w:line="276" w:lineRule="auto"/>
              <w:ind w:left="9" w:right="-1"/>
              <w:jc w:val="both"/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  <w:lang w:eastAsia="en-US"/>
              </w:rPr>
            </w:pPr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Согласные звуки. Обозначение их буквами.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12.04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138.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Слоги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13.04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139.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Деление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слов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на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слоги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17.04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140.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Перенос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слов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18.04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141.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Ударение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19.04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142.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Ударение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20.04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143.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Безударные гласные звуки. Обозначение их буквами.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21.04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4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144.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pStyle w:val="aff2"/>
              <w:spacing w:line="276" w:lineRule="auto"/>
              <w:ind w:right="4"/>
              <w:jc w:val="both"/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  <w:lang w:eastAsia="en-US"/>
              </w:rPr>
            </w:pPr>
            <w:r w:rsidRPr="00042A2B"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  <w:lang w:eastAsia="en-US"/>
              </w:rPr>
              <w:t>Твердые и мягкие согласные звуки. Обозначение их на письме.</w:t>
            </w:r>
            <w:r w:rsidRPr="00042A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Согласные парные и непарные по твёрдост</w:t>
            </w:r>
            <w:proofErr w:type="gramStart"/>
            <w:r w:rsidRPr="00042A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и-</w:t>
            </w:r>
            <w:proofErr w:type="gramEnd"/>
            <w:r w:rsidRPr="00042A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42A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br/>
              <w:t>мягкости.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24.04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145.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pStyle w:val="aff2"/>
              <w:spacing w:before="9" w:line="276" w:lineRule="auto"/>
              <w:ind w:left="9" w:right="-1"/>
              <w:jc w:val="both"/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  <w:lang w:eastAsia="en-US"/>
              </w:rPr>
            </w:pPr>
            <w:r w:rsidRPr="00042A2B"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  <w:lang w:eastAsia="en-US"/>
              </w:rPr>
              <w:t>Твердые и мягкие согласные звуки. Обозначение их на письме.</w:t>
            </w:r>
            <w:r w:rsidRPr="00042A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Буквы для обозначения твёрдых и мягких согласных звуков.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25.04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ED41B6" w:rsidTr="004966F0">
        <w:trPr>
          <w:trHeight w:hRule="exact" w:val="14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146.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pStyle w:val="aff2"/>
              <w:spacing w:line="276" w:lineRule="auto"/>
              <w:ind w:left="9" w:right="4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105"/>
                <w:sz w:val="20"/>
                <w:szCs w:val="20"/>
                <w:lang w:eastAsia="en-US"/>
              </w:rPr>
            </w:pPr>
            <w:r w:rsidRPr="00042A2B"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  <w:lang w:eastAsia="en-US"/>
              </w:rPr>
              <w:t>Твердые и мягкие согласные звуки. Обозначение их на письме.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26.04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proofErr w:type="spellStart"/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proofErr w:type="gramStart"/>
            <w:r w:rsidRPr="003B2E82">
              <w:rPr>
                <w:color w:val="000000"/>
                <w:sz w:val="20"/>
                <w:szCs w:val="20"/>
                <w:lang w:val="ru-RU"/>
              </w:rPr>
              <w:t>«О</w:t>
            </w:r>
            <w:proofErr w:type="gramEnd"/>
            <w:r w:rsidRPr="003B2E82">
              <w:rPr>
                <w:color w:val="000000"/>
                <w:sz w:val="20"/>
                <w:szCs w:val="20"/>
                <w:lang w:val="ru-RU"/>
              </w:rPr>
              <w:t>ценочного</w:t>
            </w:r>
            <w:proofErr w:type="spellEnd"/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147.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pStyle w:val="aff2"/>
              <w:spacing w:line="276" w:lineRule="auto"/>
              <w:ind w:left="9" w:right="4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105"/>
                <w:sz w:val="20"/>
                <w:szCs w:val="20"/>
                <w:lang w:eastAsia="en-US"/>
              </w:rPr>
            </w:pPr>
            <w:r w:rsidRPr="00042A2B"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  <w:lang w:eastAsia="en-US"/>
              </w:rPr>
              <w:t>Твердые и мягкие согласные звуки. Обозначение их на письме.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27.04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proofErr w:type="spellStart"/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proofErr w:type="gramStart"/>
            <w:r w:rsidRPr="003B2E82">
              <w:rPr>
                <w:color w:val="000000"/>
                <w:sz w:val="20"/>
                <w:szCs w:val="20"/>
                <w:lang w:val="ru-RU"/>
              </w:rPr>
              <w:t>«О</w:t>
            </w:r>
            <w:proofErr w:type="gramEnd"/>
            <w:r w:rsidRPr="003B2E82">
              <w:rPr>
                <w:color w:val="000000"/>
                <w:sz w:val="20"/>
                <w:szCs w:val="20"/>
                <w:lang w:val="ru-RU"/>
              </w:rPr>
              <w:t>ценочного</w:t>
            </w:r>
            <w:proofErr w:type="spellEnd"/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148.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pStyle w:val="aff2"/>
              <w:spacing w:line="276" w:lineRule="auto"/>
              <w:ind w:left="4" w:right="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Правописание буквосочетаний </w:t>
            </w:r>
            <w:proofErr w:type="spellStart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жи</w:t>
            </w:r>
            <w:proofErr w:type="spellEnd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-ши, </w:t>
            </w:r>
            <w:proofErr w:type="spellStart"/>
            <w:proofErr w:type="gramStart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ча</w:t>
            </w:r>
            <w:proofErr w:type="spellEnd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-ща</w:t>
            </w:r>
            <w:proofErr w:type="gramEnd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чу-</w:t>
            </w:r>
            <w:proofErr w:type="spellStart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щу</w:t>
            </w:r>
            <w:proofErr w:type="spellEnd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28.04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proofErr w:type="spellStart"/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proofErr w:type="gramStart"/>
            <w:r w:rsidRPr="003B2E82">
              <w:rPr>
                <w:color w:val="000000"/>
                <w:sz w:val="20"/>
                <w:szCs w:val="20"/>
                <w:lang w:val="ru-RU"/>
              </w:rPr>
              <w:t>«О</w:t>
            </w:r>
            <w:proofErr w:type="gramEnd"/>
            <w:r w:rsidRPr="003B2E82">
              <w:rPr>
                <w:color w:val="000000"/>
                <w:sz w:val="20"/>
                <w:szCs w:val="20"/>
                <w:lang w:val="ru-RU"/>
              </w:rPr>
              <w:t>ценочного</w:t>
            </w:r>
            <w:proofErr w:type="spellEnd"/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149.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pStyle w:val="aff2"/>
              <w:spacing w:line="276" w:lineRule="auto"/>
              <w:ind w:left="4" w:right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Правописание буквосочетаний </w:t>
            </w:r>
            <w:proofErr w:type="spellStart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жи</w:t>
            </w:r>
            <w:proofErr w:type="spellEnd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-ши, </w:t>
            </w:r>
            <w:proofErr w:type="spellStart"/>
            <w:proofErr w:type="gramStart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ча</w:t>
            </w:r>
            <w:proofErr w:type="spellEnd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-ща</w:t>
            </w:r>
            <w:proofErr w:type="gramEnd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чу-</w:t>
            </w:r>
            <w:proofErr w:type="spellStart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щу</w:t>
            </w:r>
            <w:proofErr w:type="spellEnd"/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Блиц-опрос. Индивидуальные задания. Групповая работа.</w:t>
            </w:r>
          </w:p>
        </w:tc>
      </w:tr>
      <w:tr w:rsidR="003B2E82" w:rsidRPr="00ED41B6" w:rsidTr="004966F0">
        <w:trPr>
          <w:trHeight w:hRule="exact" w:val="12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lastRenderedPageBreak/>
              <w:t>150.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adjustRightInd w:val="0"/>
              <w:ind w:left="4" w:right="4"/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 xml:space="preserve">Правописание буквосочетаний </w:t>
            </w:r>
            <w:proofErr w:type="spellStart"/>
            <w:r w:rsidRPr="003B2E82">
              <w:rPr>
                <w:sz w:val="20"/>
                <w:szCs w:val="20"/>
                <w:lang w:val="ru-RU"/>
              </w:rPr>
              <w:t>жи</w:t>
            </w:r>
            <w:proofErr w:type="spellEnd"/>
            <w:r w:rsidRPr="003B2E82">
              <w:rPr>
                <w:sz w:val="20"/>
                <w:szCs w:val="20"/>
                <w:lang w:val="ru-RU"/>
              </w:rPr>
              <w:t xml:space="preserve">-ши, </w:t>
            </w:r>
            <w:proofErr w:type="spellStart"/>
            <w:proofErr w:type="gramStart"/>
            <w:r w:rsidRPr="003B2E82">
              <w:rPr>
                <w:sz w:val="20"/>
                <w:szCs w:val="20"/>
                <w:lang w:val="ru-RU"/>
              </w:rPr>
              <w:t>ча</w:t>
            </w:r>
            <w:proofErr w:type="spellEnd"/>
            <w:r w:rsidRPr="003B2E82">
              <w:rPr>
                <w:sz w:val="20"/>
                <w:szCs w:val="20"/>
                <w:lang w:val="ru-RU"/>
              </w:rPr>
              <w:t>-ща</w:t>
            </w:r>
            <w:proofErr w:type="gramEnd"/>
            <w:r w:rsidRPr="003B2E82">
              <w:rPr>
                <w:sz w:val="20"/>
                <w:szCs w:val="20"/>
                <w:lang w:val="ru-RU"/>
              </w:rPr>
              <w:t>, чу-</w:t>
            </w:r>
            <w:proofErr w:type="spellStart"/>
            <w:r w:rsidRPr="003B2E82">
              <w:rPr>
                <w:sz w:val="20"/>
                <w:szCs w:val="20"/>
                <w:lang w:val="ru-RU"/>
              </w:rPr>
              <w:t>щу</w:t>
            </w:r>
            <w:proofErr w:type="spellEnd"/>
            <w:r w:rsidRPr="003B2E82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Блиц-опрос. Индивидуальные задания. Групповая работа.</w:t>
            </w:r>
          </w:p>
        </w:tc>
      </w:tr>
      <w:tr w:rsidR="003B2E82" w:rsidRPr="00ED41B6" w:rsidTr="004966F0">
        <w:trPr>
          <w:trHeight w:hRule="exact" w:val="12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151.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pStyle w:val="aff2"/>
              <w:spacing w:line="276" w:lineRule="auto"/>
              <w:ind w:left="4" w:right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42A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Разделительный мягкий знак.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3.05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Блиц-опрос. Индивидуальные задания. Групповая работа.</w:t>
            </w:r>
          </w:p>
        </w:tc>
      </w:tr>
      <w:tr w:rsidR="003B2E82" w:rsidRPr="00ED41B6" w:rsidTr="004966F0">
        <w:trPr>
          <w:trHeight w:hRule="exact" w:val="12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152.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Разделительный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мягкий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знак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4.05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Блиц-опрос. Индивидуальные задания. Групповая работа.</w:t>
            </w:r>
          </w:p>
        </w:tc>
      </w:tr>
      <w:tr w:rsidR="003B2E82" w:rsidRPr="00ED41B6" w:rsidTr="004966F0">
        <w:trPr>
          <w:trHeight w:hRule="exact" w:val="12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153.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Разделительный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твёрдый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знак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5.05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proofErr w:type="spellStart"/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proofErr w:type="gramStart"/>
            <w:r w:rsidRPr="003B2E82">
              <w:rPr>
                <w:color w:val="000000"/>
                <w:sz w:val="20"/>
                <w:szCs w:val="20"/>
                <w:lang w:val="ru-RU"/>
              </w:rPr>
              <w:t>«О</w:t>
            </w:r>
            <w:proofErr w:type="gramEnd"/>
            <w:r w:rsidRPr="003B2E82">
              <w:rPr>
                <w:color w:val="000000"/>
                <w:sz w:val="20"/>
                <w:szCs w:val="20"/>
                <w:lang w:val="ru-RU"/>
              </w:rPr>
              <w:t>ценочного</w:t>
            </w:r>
            <w:proofErr w:type="spellEnd"/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154.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adjustRightInd w:val="0"/>
              <w:ind w:left="4" w:right="4"/>
              <w:jc w:val="both"/>
              <w:rPr>
                <w:color w:val="000000"/>
                <w:sz w:val="20"/>
                <w:szCs w:val="20"/>
              </w:rPr>
            </w:pPr>
            <w:r w:rsidRPr="003B2E82">
              <w:rPr>
                <w:sz w:val="20"/>
                <w:szCs w:val="20"/>
                <w:lang w:val="ru-RU"/>
              </w:rPr>
              <w:t xml:space="preserve">Звонкие и глухие согласные звуки. </w:t>
            </w:r>
            <w:proofErr w:type="spellStart"/>
            <w:r w:rsidRPr="00042A2B">
              <w:rPr>
                <w:sz w:val="20"/>
                <w:szCs w:val="20"/>
              </w:rPr>
              <w:t>Обозначение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их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буквами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8.05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proofErr w:type="spellStart"/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proofErr w:type="gramStart"/>
            <w:r w:rsidRPr="003B2E82">
              <w:rPr>
                <w:color w:val="000000"/>
                <w:sz w:val="20"/>
                <w:szCs w:val="20"/>
                <w:lang w:val="ru-RU"/>
              </w:rPr>
              <w:t>«О</w:t>
            </w:r>
            <w:proofErr w:type="gramEnd"/>
            <w:r w:rsidRPr="003B2E82">
              <w:rPr>
                <w:color w:val="000000"/>
                <w:sz w:val="20"/>
                <w:szCs w:val="20"/>
                <w:lang w:val="ru-RU"/>
              </w:rPr>
              <w:t>ценочного</w:t>
            </w:r>
            <w:proofErr w:type="spellEnd"/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ED41B6" w:rsidTr="004966F0">
        <w:trPr>
          <w:trHeight w:hRule="exact" w:val="1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155.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3B2E82">
              <w:rPr>
                <w:sz w:val="20"/>
                <w:szCs w:val="20"/>
                <w:lang w:val="ru-RU"/>
              </w:rPr>
              <w:t xml:space="preserve">Звонкие и глухие согласные звуки. </w:t>
            </w:r>
            <w:proofErr w:type="spellStart"/>
            <w:r w:rsidRPr="00042A2B">
              <w:rPr>
                <w:sz w:val="20"/>
                <w:szCs w:val="20"/>
              </w:rPr>
              <w:t>Обозначение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их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буквами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9.05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3B2E82">
              <w:rPr>
                <w:sz w:val="20"/>
                <w:szCs w:val="20"/>
                <w:lang w:val="ru-RU"/>
              </w:rPr>
              <w:br/>
            </w:r>
            <w:proofErr w:type="spellStart"/>
            <w:r w:rsidRPr="003B2E82">
              <w:rPr>
                <w:color w:val="000000"/>
                <w:sz w:val="20"/>
                <w:szCs w:val="20"/>
                <w:lang w:val="ru-RU"/>
              </w:rPr>
              <w:t>использованием</w:t>
            </w:r>
            <w:proofErr w:type="gramStart"/>
            <w:r w:rsidRPr="003B2E82">
              <w:rPr>
                <w:color w:val="000000"/>
                <w:sz w:val="20"/>
                <w:szCs w:val="20"/>
                <w:lang w:val="ru-RU"/>
              </w:rPr>
              <w:t>«О</w:t>
            </w:r>
            <w:proofErr w:type="gramEnd"/>
            <w:r w:rsidRPr="003B2E82">
              <w:rPr>
                <w:color w:val="000000"/>
                <w:sz w:val="20"/>
                <w:szCs w:val="20"/>
                <w:lang w:val="ru-RU"/>
              </w:rPr>
              <w:t>ценочного</w:t>
            </w:r>
            <w:proofErr w:type="spellEnd"/>
            <w:r w:rsidRPr="003B2E82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B2E82">
              <w:rPr>
                <w:sz w:val="20"/>
                <w:szCs w:val="20"/>
                <w:lang w:val="ru-RU"/>
              </w:rPr>
              <w:br/>
            </w:r>
            <w:r w:rsidRPr="003B2E82">
              <w:rPr>
                <w:color w:val="000000"/>
                <w:sz w:val="20"/>
                <w:szCs w:val="20"/>
                <w:lang w:val="ru-RU"/>
              </w:rPr>
              <w:t>листа»;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156.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042A2B">
              <w:rPr>
                <w:bCs/>
                <w:sz w:val="20"/>
                <w:szCs w:val="20"/>
              </w:rPr>
              <w:t>Закрепление</w:t>
            </w:r>
            <w:proofErr w:type="spellEnd"/>
            <w:r w:rsidRPr="00042A2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bCs/>
                <w:sz w:val="20"/>
                <w:szCs w:val="20"/>
              </w:rPr>
              <w:t>Проверь</w:t>
            </w:r>
            <w:proofErr w:type="spellEnd"/>
            <w:r w:rsidRPr="00042A2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Cs/>
                <w:sz w:val="20"/>
                <w:szCs w:val="20"/>
              </w:rPr>
              <w:t>себя</w:t>
            </w:r>
            <w:proofErr w:type="spellEnd"/>
            <w:r w:rsidRPr="00042A2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10.05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Викторина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1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157.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Звуки</w:t>
            </w:r>
            <w:proofErr w:type="spellEnd"/>
            <w:r w:rsidRPr="00042A2B">
              <w:rPr>
                <w:sz w:val="20"/>
                <w:szCs w:val="20"/>
              </w:rPr>
              <w:t xml:space="preserve"> и </w:t>
            </w:r>
            <w:proofErr w:type="spellStart"/>
            <w:r w:rsidRPr="00042A2B">
              <w:rPr>
                <w:sz w:val="20"/>
                <w:szCs w:val="20"/>
              </w:rPr>
              <w:t>буквы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11.05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Блиц-опрос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</w:p>
        </w:tc>
      </w:tr>
      <w:tr w:rsidR="003B2E82" w:rsidRPr="00042A2B" w:rsidTr="004966F0">
        <w:trPr>
          <w:trHeight w:hRule="exact" w:val="14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158.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bCs/>
                <w:sz w:val="20"/>
                <w:szCs w:val="20"/>
              </w:rPr>
            </w:pPr>
            <w:r w:rsidRPr="003B2E82">
              <w:rPr>
                <w:sz w:val="20"/>
                <w:szCs w:val="20"/>
                <w:lang w:val="ru-RU"/>
              </w:rPr>
              <w:t>Знакомство с разными группами слов. Предмет и слово как название предмета.</w:t>
            </w:r>
            <w:r w:rsidRPr="003B2E82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42A2B">
              <w:rPr>
                <w:b/>
                <w:sz w:val="20"/>
                <w:szCs w:val="20"/>
              </w:rPr>
              <w:t>Контрольное</w:t>
            </w:r>
            <w:proofErr w:type="spellEnd"/>
            <w:r w:rsidRPr="00042A2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/>
                <w:sz w:val="20"/>
                <w:szCs w:val="20"/>
              </w:rPr>
              <w:t>списывание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12.05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Контрольное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списывание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11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159.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Работа над ошибками. Слова, отвечающие на вопросы кто? что?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15.05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ED41B6" w:rsidTr="004966F0">
        <w:trPr>
          <w:trHeight w:hRule="exact" w:val="18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160.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3B2E82">
              <w:rPr>
                <w:sz w:val="20"/>
                <w:szCs w:val="20"/>
                <w:lang w:val="ru-RU"/>
              </w:rPr>
              <w:t>Знакомство с разными группами слов. Слова-названия предметов. Слов</w:t>
            </w:r>
            <w:proofErr w:type="gramStart"/>
            <w:r w:rsidRPr="003B2E82">
              <w:rPr>
                <w:sz w:val="20"/>
                <w:szCs w:val="20"/>
                <w:lang w:val="ru-RU"/>
              </w:rPr>
              <w:t>а-</w:t>
            </w:r>
            <w:proofErr w:type="gramEnd"/>
            <w:r w:rsidRPr="003B2E82">
              <w:rPr>
                <w:sz w:val="20"/>
                <w:szCs w:val="20"/>
                <w:lang w:val="ru-RU"/>
              </w:rPr>
              <w:t xml:space="preserve"> признаки. </w:t>
            </w:r>
            <w:proofErr w:type="spellStart"/>
            <w:r w:rsidRPr="00042A2B">
              <w:rPr>
                <w:sz w:val="20"/>
                <w:szCs w:val="20"/>
              </w:rPr>
              <w:t>Слова-действия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Знакомство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со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старинными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учебниками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100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16.05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Блиц-опрос. Индивидуальные задания. Групповая работа.</w:t>
            </w:r>
          </w:p>
        </w:tc>
      </w:tr>
      <w:tr w:rsidR="003B2E82" w:rsidRPr="00042A2B" w:rsidTr="004966F0">
        <w:trPr>
          <w:trHeight w:hRule="exact" w:val="8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161.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b/>
                <w:sz w:val="20"/>
                <w:szCs w:val="20"/>
              </w:rPr>
              <w:t>Контрольный</w:t>
            </w:r>
            <w:proofErr w:type="spellEnd"/>
            <w:r w:rsidRPr="00042A2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b/>
                <w:sz w:val="20"/>
                <w:szCs w:val="20"/>
              </w:rPr>
              <w:t>диктант</w:t>
            </w:r>
            <w:proofErr w:type="spellEnd"/>
            <w:r w:rsidRPr="00042A2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17.05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Контрольный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диктант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ED41B6" w:rsidTr="004966F0">
        <w:trPr>
          <w:trHeight w:hRule="exact" w:val="11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lastRenderedPageBreak/>
              <w:t>162.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 xml:space="preserve">Работа над </w:t>
            </w:r>
            <w:proofErr w:type="spellStart"/>
            <w:r w:rsidRPr="003B2E82">
              <w:rPr>
                <w:sz w:val="20"/>
                <w:szCs w:val="20"/>
                <w:lang w:val="ru-RU"/>
              </w:rPr>
              <w:t>ошибками</w:t>
            </w:r>
            <w:proofErr w:type="gramStart"/>
            <w:r w:rsidRPr="003B2E82">
              <w:rPr>
                <w:b/>
                <w:sz w:val="20"/>
                <w:szCs w:val="20"/>
                <w:lang w:val="ru-RU"/>
              </w:rPr>
              <w:t>.</w:t>
            </w:r>
            <w:r w:rsidRPr="003B2E82">
              <w:rPr>
                <w:sz w:val="20"/>
                <w:szCs w:val="20"/>
                <w:lang w:val="ru-RU"/>
              </w:rPr>
              <w:t>О</w:t>
            </w:r>
            <w:proofErr w:type="gramEnd"/>
            <w:r w:rsidRPr="003B2E82">
              <w:rPr>
                <w:sz w:val="20"/>
                <w:szCs w:val="20"/>
                <w:lang w:val="ru-RU"/>
              </w:rPr>
              <w:t>т</w:t>
            </w:r>
            <w:proofErr w:type="spellEnd"/>
            <w:r w:rsidRPr="003B2E82">
              <w:rPr>
                <w:sz w:val="20"/>
                <w:szCs w:val="20"/>
                <w:lang w:val="ru-RU"/>
              </w:rPr>
              <w:t xml:space="preserve"> слова к предложению. Знаки препинания в конце предложения.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18.05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jc w:val="both"/>
              <w:rPr>
                <w:sz w:val="20"/>
                <w:szCs w:val="20"/>
                <w:lang w:val="ru-RU"/>
              </w:rPr>
            </w:pPr>
            <w:r w:rsidRPr="003B2E82">
              <w:rPr>
                <w:sz w:val="20"/>
                <w:szCs w:val="20"/>
                <w:lang w:val="ru-RU"/>
              </w:rPr>
              <w:t>Блиц-опрос. Индивидуальные задания. Групповая работа.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163.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От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предложения</w:t>
            </w:r>
            <w:proofErr w:type="spellEnd"/>
            <w:r w:rsidRPr="00042A2B">
              <w:rPr>
                <w:sz w:val="20"/>
                <w:szCs w:val="20"/>
              </w:rPr>
              <w:t xml:space="preserve"> к </w:t>
            </w:r>
            <w:proofErr w:type="spellStart"/>
            <w:r w:rsidRPr="00042A2B">
              <w:rPr>
                <w:sz w:val="20"/>
                <w:szCs w:val="20"/>
              </w:rPr>
              <w:t>тексту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19.05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</w:p>
        </w:tc>
      </w:tr>
      <w:tr w:rsidR="003B2E82" w:rsidRPr="00042A2B" w:rsidTr="004966F0">
        <w:trPr>
          <w:trHeight w:hRule="exact"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164.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Повторение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sz w:val="20"/>
                <w:szCs w:val="20"/>
              </w:rPr>
              <w:t xml:space="preserve">. </w:t>
            </w:r>
            <w:proofErr w:type="spellStart"/>
            <w:r w:rsidRPr="00042A2B">
              <w:rPr>
                <w:sz w:val="20"/>
                <w:szCs w:val="20"/>
              </w:rPr>
              <w:t>Проверь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себя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22.05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Индивидуальные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задания</w:t>
            </w:r>
            <w:proofErr w:type="spellEnd"/>
          </w:p>
        </w:tc>
      </w:tr>
      <w:tr w:rsidR="003B2E82" w:rsidRPr="00042A2B" w:rsidTr="004966F0">
        <w:trPr>
          <w:trHeight w:hRule="exact" w:val="7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165.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Повторение</w:t>
            </w:r>
            <w:proofErr w:type="spellEnd"/>
            <w:r w:rsidRPr="00042A2B">
              <w:rPr>
                <w:sz w:val="20"/>
                <w:szCs w:val="20"/>
              </w:rPr>
              <w:t xml:space="preserve"> </w:t>
            </w:r>
            <w:proofErr w:type="spellStart"/>
            <w:r w:rsidRPr="00042A2B">
              <w:rPr>
                <w:sz w:val="20"/>
                <w:szCs w:val="20"/>
              </w:rPr>
              <w:t>изученного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sz w:val="20"/>
                <w:szCs w:val="20"/>
              </w:rPr>
            </w:pPr>
            <w:r w:rsidRPr="00042A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r w:rsidRPr="00042A2B">
              <w:rPr>
                <w:sz w:val="20"/>
                <w:szCs w:val="20"/>
              </w:rPr>
              <w:t>23.05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  <w:proofErr w:type="spellStart"/>
            <w:r w:rsidRPr="00042A2B">
              <w:rPr>
                <w:sz w:val="20"/>
                <w:szCs w:val="20"/>
              </w:rPr>
              <w:t>Викторина</w:t>
            </w:r>
            <w:proofErr w:type="spellEnd"/>
            <w:r w:rsidRPr="00042A2B">
              <w:rPr>
                <w:sz w:val="20"/>
                <w:szCs w:val="20"/>
              </w:rPr>
              <w:t>.</w:t>
            </w:r>
          </w:p>
        </w:tc>
      </w:tr>
      <w:tr w:rsidR="003B2E82" w:rsidRPr="00042A2B" w:rsidTr="004966F0">
        <w:trPr>
          <w:trHeight w:hRule="exact" w:val="840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3B2E82" w:rsidRDefault="003B2E82" w:rsidP="00AE5118">
            <w:pPr>
              <w:spacing w:before="98" w:line="261" w:lineRule="auto"/>
              <w:ind w:left="72" w:right="144"/>
              <w:jc w:val="both"/>
              <w:rPr>
                <w:b/>
                <w:sz w:val="20"/>
                <w:szCs w:val="20"/>
                <w:lang w:val="ru-RU"/>
              </w:rPr>
            </w:pPr>
            <w:r w:rsidRPr="003B2E82">
              <w:rPr>
                <w:b/>
                <w:color w:val="000000"/>
                <w:sz w:val="20"/>
                <w:szCs w:val="20"/>
                <w:lang w:val="ru-RU"/>
              </w:rPr>
              <w:t>ОБЩЕЕ КОЛИЧЕСТВО 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spacing w:before="98" w:line="228" w:lineRule="auto"/>
              <w:ind w:left="72"/>
              <w:jc w:val="both"/>
              <w:rPr>
                <w:b/>
                <w:sz w:val="20"/>
                <w:szCs w:val="20"/>
              </w:rPr>
            </w:pPr>
            <w:r w:rsidRPr="00042A2B">
              <w:rPr>
                <w:b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b/>
                <w:sz w:val="20"/>
                <w:szCs w:val="20"/>
              </w:rPr>
            </w:pPr>
            <w:r w:rsidRPr="00042A2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2E82" w:rsidRPr="00042A2B" w:rsidRDefault="003B2E82" w:rsidP="00AE5118">
            <w:pPr>
              <w:jc w:val="both"/>
              <w:rPr>
                <w:b/>
                <w:sz w:val="20"/>
                <w:szCs w:val="20"/>
              </w:rPr>
            </w:pPr>
            <w:r w:rsidRPr="00042A2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2E82" w:rsidRPr="00042A2B" w:rsidRDefault="003B2E82" w:rsidP="00AE5118">
            <w:pPr>
              <w:jc w:val="both"/>
              <w:rPr>
                <w:sz w:val="20"/>
                <w:szCs w:val="20"/>
              </w:rPr>
            </w:pPr>
          </w:p>
        </w:tc>
      </w:tr>
    </w:tbl>
    <w:p w:rsidR="003B2E82" w:rsidRPr="00042A2B" w:rsidRDefault="003B2E82" w:rsidP="003B2E82">
      <w:pPr>
        <w:spacing w:line="14" w:lineRule="exact"/>
        <w:jc w:val="both"/>
        <w:rPr>
          <w:sz w:val="20"/>
          <w:szCs w:val="20"/>
        </w:rPr>
      </w:pPr>
    </w:p>
    <w:p w:rsidR="003B2E82" w:rsidRPr="00042A2B" w:rsidRDefault="003B2E82" w:rsidP="003B2E82">
      <w:pPr>
        <w:tabs>
          <w:tab w:val="left" w:pos="5415"/>
        </w:tabs>
        <w:jc w:val="both"/>
        <w:rPr>
          <w:sz w:val="20"/>
          <w:szCs w:val="20"/>
        </w:rPr>
      </w:pPr>
    </w:p>
    <w:p w:rsidR="003B2E82" w:rsidRPr="00042A2B" w:rsidRDefault="003B2E82" w:rsidP="003B2E82">
      <w:pPr>
        <w:jc w:val="both"/>
        <w:rPr>
          <w:sz w:val="20"/>
          <w:szCs w:val="20"/>
        </w:rPr>
        <w:sectPr w:rsidR="003B2E82" w:rsidRPr="00042A2B">
          <w:pgSz w:w="11900" w:h="16840"/>
          <w:pgMar w:top="560" w:right="460" w:bottom="280" w:left="540" w:header="720" w:footer="720" w:gutter="0"/>
          <w:cols w:space="720"/>
        </w:sectPr>
      </w:pPr>
    </w:p>
    <w:p w:rsidR="003B2E82" w:rsidRPr="003B2E82" w:rsidRDefault="003B2E82" w:rsidP="001B5F06">
      <w:pPr>
        <w:rPr>
          <w:lang w:val="ru-RU"/>
        </w:rPr>
        <w:sectPr w:rsidR="003B2E82" w:rsidRPr="003B2E82" w:rsidSect="001B5F06">
          <w:pgSz w:w="11900" w:h="16840"/>
          <w:pgMar w:top="1276" w:right="650" w:bottom="68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B5F06" w:rsidRPr="001B5F06" w:rsidRDefault="001B5F06" w:rsidP="001B5F06">
      <w:pPr>
        <w:autoSpaceDE w:val="0"/>
        <w:autoSpaceDN w:val="0"/>
        <w:spacing w:after="0" w:line="230" w:lineRule="auto"/>
        <w:rPr>
          <w:lang w:val="ru-RU"/>
        </w:rPr>
      </w:pPr>
      <w:r w:rsidRPr="001B5F06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1B5F06" w:rsidRPr="003B2E82" w:rsidRDefault="001B5F06" w:rsidP="001B5F06">
      <w:pPr>
        <w:autoSpaceDE w:val="0"/>
        <w:autoSpaceDN w:val="0"/>
        <w:spacing w:before="346" w:after="0" w:line="230" w:lineRule="auto"/>
        <w:rPr>
          <w:lang w:val="ru-RU"/>
        </w:rPr>
      </w:pPr>
      <w:r w:rsidRPr="003B2E82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1B5F06" w:rsidRPr="00987D0F" w:rsidRDefault="001B5F06" w:rsidP="001B5F06">
      <w:pPr>
        <w:autoSpaceDE w:val="0"/>
        <w:autoSpaceDN w:val="0"/>
        <w:spacing w:before="166" w:after="0" w:line="281" w:lineRule="auto"/>
        <w:ind w:right="864"/>
        <w:rPr>
          <w:lang w:val="ru-RU"/>
        </w:rPr>
      </w:pP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Климанова Л.Ф., Макеева С.Г. Бабушкина Т.В., Русский язык. Учебник. 1 класс. Акционерное общество «Издательство «Просвещение»; </w:t>
      </w:r>
      <w:r w:rsidRPr="00987D0F">
        <w:rPr>
          <w:lang w:val="ru-RU"/>
        </w:rPr>
        <w:br/>
      </w: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Климанова Л.Ф., Макеева С.Г., Азбука (в 2 частях). Учебник. 1 класс. Акционерное </w:t>
      </w:r>
      <w:proofErr w:type="spellStart"/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>общество«Издательство</w:t>
      </w:r>
      <w:proofErr w:type="spellEnd"/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 «Просвещение»; </w:t>
      </w:r>
      <w:r w:rsidRPr="00987D0F">
        <w:rPr>
          <w:lang w:val="ru-RU"/>
        </w:rPr>
        <w:br/>
      </w:r>
    </w:p>
    <w:p w:rsidR="001B5F06" w:rsidRPr="00987D0F" w:rsidRDefault="001B5F06" w:rsidP="001B5F06">
      <w:pPr>
        <w:autoSpaceDE w:val="0"/>
        <w:autoSpaceDN w:val="0"/>
        <w:spacing w:before="262" w:after="0" w:line="230" w:lineRule="auto"/>
        <w:rPr>
          <w:lang w:val="ru-RU"/>
        </w:rPr>
      </w:pPr>
      <w:r w:rsidRPr="00987D0F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1B5F06" w:rsidRDefault="001B5F06" w:rsidP="001B5F06">
      <w:pPr>
        <w:autoSpaceDE w:val="0"/>
        <w:autoSpaceDN w:val="0"/>
        <w:spacing w:before="168" w:after="0" w:line="262" w:lineRule="auto"/>
        <w:ind w:right="1872"/>
        <w:rPr>
          <w:rFonts w:ascii="Times New Roman" w:eastAsia="Times New Roman" w:hAnsi="Times New Roman"/>
          <w:color w:val="000000"/>
          <w:sz w:val="24"/>
          <w:lang w:val="ru-RU"/>
        </w:rPr>
      </w:pP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Библиотека материалов для начальной школы </w:t>
      </w:r>
      <w:hyperlink r:id="rId11" w:history="1">
        <w:r w:rsidRPr="00380BE5">
          <w:rPr>
            <w:rStyle w:val="aff"/>
            <w:rFonts w:ascii="Times New Roman" w:eastAsia="Times New Roman" w:hAnsi="Times New Roman"/>
            <w:sz w:val="24"/>
          </w:rPr>
          <w:t>http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://</w:t>
        </w:r>
        <w:r w:rsidRPr="00380BE5">
          <w:rPr>
            <w:rStyle w:val="aff"/>
            <w:rFonts w:ascii="Times New Roman" w:eastAsia="Times New Roman" w:hAnsi="Times New Roman"/>
            <w:sz w:val="24"/>
          </w:rPr>
          <w:t>www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nachalka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r w:rsidRPr="00380BE5">
          <w:rPr>
            <w:rStyle w:val="aff"/>
            <w:rFonts w:ascii="Times New Roman" w:eastAsia="Times New Roman" w:hAnsi="Times New Roman"/>
            <w:sz w:val="24"/>
          </w:rPr>
          <w:t>com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/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biblioteka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 xml:space="preserve"> </w:t>
        </w:r>
        <w:r w:rsidRPr="00380BE5">
          <w:rPr>
            <w:rStyle w:val="aff"/>
            <w:rFonts w:ascii="Times New Roman" w:eastAsia="Times New Roman" w:hAnsi="Times New Roman"/>
            <w:sz w:val="24"/>
          </w:rPr>
          <w:t>M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е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todkabinet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eu</w:t>
        </w:r>
        <w:proofErr w:type="spellEnd"/>
      </w:hyperlink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proofErr w:type="gramEnd"/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1B5F06" w:rsidRPr="00987D0F" w:rsidRDefault="001B5F06" w:rsidP="001B5F06">
      <w:pPr>
        <w:autoSpaceDE w:val="0"/>
        <w:autoSpaceDN w:val="0"/>
        <w:spacing w:before="168" w:after="0" w:line="262" w:lineRule="auto"/>
        <w:ind w:right="1872"/>
        <w:rPr>
          <w:lang w:val="ru-RU"/>
        </w:rPr>
      </w:pP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информационно-методический кабинет </w:t>
      </w:r>
      <w:hyperlink r:id="rId12" w:history="1">
        <w:r w:rsidRPr="00380BE5">
          <w:rPr>
            <w:rStyle w:val="aff"/>
            <w:rFonts w:ascii="Times New Roman" w:eastAsia="Times New Roman" w:hAnsi="Times New Roman"/>
            <w:sz w:val="24"/>
          </w:rPr>
          <w:t>http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://</w:t>
        </w:r>
        <w:r w:rsidRPr="00380BE5">
          <w:rPr>
            <w:rStyle w:val="aff"/>
            <w:rFonts w:ascii="Times New Roman" w:eastAsia="Times New Roman" w:hAnsi="Times New Roman"/>
            <w:sz w:val="24"/>
          </w:rPr>
          <w:t>www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metodkabinet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eu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/</w:t>
        </w:r>
      </w:hyperlink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1B5F06" w:rsidRPr="00987D0F" w:rsidRDefault="001B5F06" w:rsidP="001B5F06">
      <w:pPr>
        <w:autoSpaceDE w:val="0"/>
        <w:autoSpaceDN w:val="0"/>
        <w:spacing w:before="262" w:after="0" w:line="230" w:lineRule="auto"/>
        <w:rPr>
          <w:lang w:val="ru-RU"/>
        </w:rPr>
      </w:pPr>
      <w:r w:rsidRPr="00987D0F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1B5F06" w:rsidRDefault="001B5F06" w:rsidP="001B5F06">
      <w:pPr>
        <w:autoSpaceDE w:val="0"/>
        <w:autoSpaceDN w:val="0"/>
        <w:spacing w:before="166" w:after="0" w:line="286" w:lineRule="auto"/>
        <w:rPr>
          <w:lang w:val="ru-RU"/>
        </w:rPr>
      </w:pP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1. Единая коллекция Цифровых Образовательных Ресурсов. – Режим доступа: </w:t>
      </w:r>
      <w:r w:rsidRPr="00987D0F">
        <w:rPr>
          <w:lang w:val="ru-RU"/>
        </w:rPr>
        <w:br/>
      </w:r>
      <w:hyperlink r:id="rId13" w:history="1">
        <w:r w:rsidRPr="00380BE5">
          <w:rPr>
            <w:rStyle w:val="aff"/>
            <w:rFonts w:ascii="Times New Roman" w:eastAsia="Times New Roman" w:hAnsi="Times New Roman"/>
            <w:sz w:val="24"/>
          </w:rPr>
          <w:t>http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://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schoolcollection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edu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ru</w:t>
        </w:r>
        <w:proofErr w:type="spellEnd"/>
      </w:hyperlink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1B5F06" w:rsidRDefault="001B5F06" w:rsidP="001B5F06">
      <w:pPr>
        <w:autoSpaceDE w:val="0"/>
        <w:autoSpaceDN w:val="0"/>
        <w:spacing w:before="166" w:after="0" w:line="286" w:lineRule="auto"/>
        <w:rPr>
          <w:lang w:val="ru-RU"/>
        </w:rPr>
      </w:pP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2. Справочно-информационный интернет-портал «Русский язык». – Режим доступа: </w:t>
      </w:r>
      <w:r w:rsidRPr="00987D0F">
        <w:rPr>
          <w:lang w:val="ru-RU"/>
        </w:rPr>
        <w:br/>
      </w:r>
      <w:hyperlink r:id="rId14" w:history="1">
        <w:r w:rsidRPr="00380BE5">
          <w:rPr>
            <w:rStyle w:val="aff"/>
            <w:rFonts w:ascii="Times New Roman" w:eastAsia="Times New Roman" w:hAnsi="Times New Roman"/>
            <w:sz w:val="24"/>
          </w:rPr>
          <w:t>http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://</w:t>
        </w:r>
        <w:r w:rsidRPr="00380BE5">
          <w:rPr>
            <w:rStyle w:val="aff"/>
            <w:rFonts w:ascii="Times New Roman" w:eastAsia="Times New Roman" w:hAnsi="Times New Roman"/>
            <w:sz w:val="24"/>
          </w:rPr>
          <w:t>www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gramota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ru</w:t>
        </w:r>
        <w:proofErr w:type="spellEnd"/>
      </w:hyperlink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1B5F06" w:rsidRPr="001B5F06" w:rsidRDefault="001B5F06" w:rsidP="001B5F06">
      <w:pPr>
        <w:autoSpaceDE w:val="0"/>
        <w:autoSpaceDN w:val="0"/>
        <w:spacing w:before="166" w:after="0" w:line="286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3. Я иду на урок начальной школы (материалы к уроку). – Режим доступа: </w:t>
      </w:r>
      <w:hyperlink r:id="rId15" w:history="1">
        <w:r w:rsidRPr="00380BE5">
          <w:rPr>
            <w:rStyle w:val="aff"/>
            <w:rFonts w:ascii="Times New Roman" w:eastAsia="Times New Roman" w:hAnsi="Times New Roman"/>
            <w:sz w:val="24"/>
          </w:rPr>
          <w:t>http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://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nsc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.1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september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ru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/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urok</w:t>
        </w:r>
        <w:proofErr w:type="spellEnd"/>
      </w:hyperlink>
    </w:p>
    <w:p w:rsidR="001B5F06" w:rsidRDefault="001B5F06" w:rsidP="001B5F06">
      <w:pPr>
        <w:autoSpaceDE w:val="0"/>
        <w:autoSpaceDN w:val="0"/>
        <w:spacing w:before="166" w:after="0" w:line="286" w:lineRule="auto"/>
        <w:rPr>
          <w:lang w:val="ru-RU"/>
        </w:rPr>
      </w:pP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 4. Презентации уроков «Начальная школа». – Режим доступа</w:t>
      </w:r>
      <w:proofErr w:type="gramStart"/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 :</w:t>
      </w:r>
      <w:proofErr w:type="gramEnd"/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hyperlink r:id="rId16" w:history="1">
        <w:r w:rsidRPr="00380BE5">
          <w:rPr>
            <w:rStyle w:val="aff"/>
            <w:rFonts w:ascii="Times New Roman" w:eastAsia="Times New Roman" w:hAnsi="Times New Roman"/>
            <w:sz w:val="24"/>
          </w:rPr>
          <w:t>http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://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nachalka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r w:rsidRPr="00380BE5">
          <w:rPr>
            <w:rStyle w:val="aff"/>
            <w:rFonts w:ascii="Times New Roman" w:eastAsia="Times New Roman" w:hAnsi="Times New Roman"/>
            <w:sz w:val="24"/>
          </w:rPr>
          <w:t>info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/</w:t>
        </w:r>
        <w:r w:rsidRPr="00380BE5">
          <w:rPr>
            <w:rStyle w:val="aff"/>
            <w:rFonts w:ascii="Times New Roman" w:eastAsia="Times New Roman" w:hAnsi="Times New Roman"/>
            <w:sz w:val="24"/>
          </w:rPr>
          <w:t>about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/193</w:t>
        </w:r>
      </w:hyperlink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1B5F06" w:rsidRDefault="001B5F06" w:rsidP="001B5F06">
      <w:pPr>
        <w:autoSpaceDE w:val="0"/>
        <w:autoSpaceDN w:val="0"/>
        <w:spacing w:before="166" w:after="0" w:line="286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>5. Детские электронные презентации. – Режим доступа</w:t>
      </w:r>
      <w:proofErr w:type="gramStart"/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 :</w:t>
      </w:r>
      <w:proofErr w:type="gramEnd"/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hyperlink r:id="rId17" w:history="1">
        <w:r w:rsidRPr="00380BE5">
          <w:rPr>
            <w:rStyle w:val="aff"/>
            <w:rFonts w:ascii="Times New Roman" w:eastAsia="Times New Roman" w:hAnsi="Times New Roman"/>
            <w:sz w:val="24"/>
          </w:rPr>
          <w:t>http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://</w:t>
        </w:r>
        <w:r w:rsidRPr="00380BE5">
          <w:rPr>
            <w:rStyle w:val="aff"/>
            <w:rFonts w:ascii="Times New Roman" w:eastAsia="Times New Roman" w:hAnsi="Times New Roman"/>
            <w:sz w:val="24"/>
          </w:rPr>
          <w:t>www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viki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rdf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ru</w:t>
        </w:r>
        <w:proofErr w:type="spellEnd"/>
      </w:hyperlink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1B5F06" w:rsidRPr="001B5F06" w:rsidRDefault="001B5F06" w:rsidP="001B5F06">
      <w:pPr>
        <w:autoSpaceDE w:val="0"/>
        <w:autoSpaceDN w:val="0"/>
        <w:spacing w:before="166" w:after="0" w:line="286" w:lineRule="auto"/>
        <w:rPr>
          <w:lang w:val="ru-RU"/>
        </w:rPr>
      </w:pP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>6. Азбука для малышей с картинками. – Режим доступа</w:t>
      </w:r>
      <w:proofErr w:type="gramStart"/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 :</w:t>
      </w:r>
      <w:proofErr w:type="gramEnd"/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hyperlink r:id="rId18" w:history="1">
        <w:r w:rsidRPr="00380BE5">
          <w:rPr>
            <w:rStyle w:val="aff"/>
            <w:rFonts w:ascii="Times New Roman" w:eastAsia="Times New Roman" w:hAnsi="Times New Roman"/>
            <w:sz w:val="24"/>
          </w:rPr>
          <w:t>http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://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bomoonlight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ru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/</w:t>
        </w:r>
        <w:proofErr w:type="spellStart"/>
        <w:r w:rsidRPr="00380BE5">
          <w:rPr>
            <w:rStyle w:val="aff"/>
            <w:rFonts w:ascii="Times New Roman" w:eastAsia="Times New Roman" w:hAnsi="Times New Roman"/>
            <w:sz w:val="24"/>
          </w:rPr>
          <w:t>azbuka</w:t>
        </w:r>
        <w:proofErr w:type="spellEnd"/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/</w:t>
        </w:r>
        <w:r w:rsidRPr="00380BE5">
          <w:rPr>
            <w:rStyle w:val="aff"/>
            <w:rFonts w:ascii="Times New Roman" w:eastAsia="Times New Roman" w:hAnsi="Times New Roman"/>
            <w:sz w:val="24"/>
          </w:rPr>
          <w:t>index</w:t>
        </w:r>
        <w:r w:rsidRPr="00380BE5">
          <w:rPr>
            <w:rStyle w:val="aff"/>
            <w:rFonts w:ascii="Times New Roman" w:eastAsia="Times New Roman" w:hAnsi="Times New Roman"/>
            <w:sz w:val="24"/>
            <w:lang w:val="ru-RU"/>
          </w:rPr>
          <w:t>.</w:t>
        </w:r>
        <w:r w:rsidRPr="00380BE5">
          <w:rPr>
            <w:rStyle w:val="aff"/>
            <w:rFonts w:ascii="Times New Roman" w:eastAsia="Times New Roman" w:hAnsi="Times New Roman"/>
            <w:sz w:val="24"/>
          </w:rPr>
          <w:t>html</w:t>
        </w:r>
      </w:hyperlink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1B5F06" w:rsidRDefault="001B5F06" w:rsidP="001B5F06">
      <w:pPr>
        <w:rPr>
          <w:lang w:val="ru-RU"/>
        </w:rPr>
      </w:pPr>
    </w:p>
    <w:p w:rsidR="001B5F06" w:rsidRPr="00987D0F" w:rsidRDefault="001B5F06" w:rsidP="001B5F06">
      <w:pPr>
        <w:autoSpaceDE w:val="0"/>
        <w:autoSpaceDN w:val="0"/>
        <w:spacing w:after="0" w:line="230" w:lineRule="auto"/>
        <w:rPr>
          <w:lang w:val="ru-RU"/>
        </w:rPr>
      </w:pPr>
      <w:r w:rsidRPr="00987D0F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1B5F06" w:rsidRPr="00987D0F" w:rsidRDefault="001B5F06" w:rsidP="001B5F06">
      <w:pPr>
        <w:autoSpaceDE w:val="0"/>
        <w:autoSpaceDN w:val="0"/>
        <w:spacing w:before="346" w:after="0" w:line="230" w:lineRule="auto"/>
        <w:rPr>
          <w:lang w:val="ru-RU"/>
        </w:rPr>
      </w:pPr>
      <w:r w:rsidRPr="00987D0F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1B5F06" w:rsidRPr="00987D0F" w:rsidRDefault="001B5F06" w:rsidP="001B5F06">
      <w:pPr>
        <w:autoSpaceDE w:val="0"/>
        <w:autoSpaceDN w:val="0"/>
        <w:spacing w:before="166" w:after="0" w:line="262" w:lineRule="auto"/>
        <w:ind w:right="-1"/>
        <w:rPr>
          <w:lang w:val="ru-RU"/>
        </w:rPr>
      </w:pP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>Таблицы к основным разделам грамматического материала, содержащегося в программе Наборы сюжетных (предметных) картинок в соответствии с тематикой</w:t>
      </w:r>
    </w:p>
    <w:p w:rsidR="001B5F06" w:rsidRPr="00987D0F" w:rsidRDefault="001B5F06" w:rsidP="001B5F06">
      <w:pPr>
        <w:autoSpaceDE w:val="0"/>
        <w:autoSpaceDN w:val="0"/>
        <w:spacing w:before="262" w:after="0" w:line="230" w:lineRule="auto"/>
        <w:rPr>
          <w:lang w:val="ru-RU"/>
        </w:rPr>
      </w:pPr>
      <w:r w:rsidRPr="00987D0F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1B5F06" w:rsidRPr="00987D0F" w:rsidRDefault="001B5F06" w:rsidP="001B5F06">
      <w:pPr>
        <w:autoSpaceDE w:val="0"/>
        <w:autoSpaceDN w:val="0"/>
        <w:spacing w:before="166" w:after="0" w:line="230" w:lineRule="auto"/>
        <w:rPr>
          <w:lang w:val="ru-RU"/>
        </w:rPr>
      </w:pP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>1. Классная магнитная доска.</w:t>
      </w:r>
    </w:p>
    <w:p w:rsidR="001B5F06" w:rsidRPr="00987D0F" w:rsidRDefault="001B5F06" w:rsidP="001B5F06">
      <w:pPr>
        <w:autoSpaceDE w:val="0"/>
        <w:autoSpaceDN w:val="0"/>
        <w:spacing w:before="70" w:after="0" w:line="230" w:lineRule="auto"/>
        <w:rPr>
          <w:lang w:val="ru-RU"/>
        </w:rPr>
      </w:pPr>
      <w:r w:rsidRPr="00987D0F">
        <w:rPr>
          <w:rFonts w:ascii="Times New Roman" w:eastAsia="Times New Roman" w:hAnsi="Times New Roman"/>
          <w:color w:val="000000"/>
          <w:sz w:val="24"/>
          <w:lang w:val="ru-RU"/>
        </w:rPr>
        <w:t>2. Настенная доска с приспособлением для крепления картинок.</w:t>
      </w:r>
    </w:p>
    <w:p w:rsidR="00730F59" w:rsidRDefault="001B5F06" w:rsidP="001B5F06">
      <w:pPr>
        <w:rPr>
          <w:lang w:val="ru-RU"/>
        </w:rPr>
      </w:pPr>
      <w:r w:rsidRPr="00EF569B">
        <w:rPr>
          <w:rFonts w:ascii="Times New Roman" w:eastAsia="Times New Roman" w:hAnsi="Times New Roman"/>
          <w:color w:val="000000"/>
          <w:sz w:val="24"/>
          <w:lang w:val="ru-RU"/>
        </w:rPr>
        <w:t xml:space="preserve">3. Электронная доска </w:t>
      </w:r>
      <w:r w:rsidRPr="00EF569B">
        <w:rPr>
          <w:lang w:val="ru-RU"/>
        </w:rPr>
        <w:br/>
      </w:r>
      <w:r w:rsidRPr="00EF569B">
        <w:rPr>
          <w:rFonts w:ascii="Times New Roman" w:eastAsia="Times New Roman" w:hAnsi="Times New Roman"/>
          <w:color w:val="000000"/>
          <w:sz w:val="24"/>
          <w:lang w:val="ru-RU"/>
        </w:rPr>
        <w:t xml:space="preserve">4. Проектор </w:t>
      </w:r>
      <w:r w:rsidRPr="00EF569B">
        <w:rPr>
          <w:lang w:val="ru-RU"/>
        </w:rPr>
        <w:br/>
      </w:r>
      <w:r w:rsidRPr="00EF569B">
        <w:rPr>
          <w:rFonts w:ascii="Times New Roman" w:eastAsia="Times New Roman" w:hAnsi="Times New Roman"/>
          <w:color w:val="000000"/>
          <w:sz w:val="24"/>
          <w:lang w:val="ru-RU"/>
        </w:rPr>
        <w:t xml:space="preserve">5. Колонки </w:t>
      </w:r>
      <w:r w:rsidRPr="00EF569B">
        <w:rPr>
          <w:lang w:val="ru-RU"/>
        </w:rPr>
        <w:br/>
      </w:r>
      <w:r w:rsidRPr="00EF569B">
        <w:rPr>
          <w:rFonts w:ascii="Times New Roman" w:eastAsia="Times New Roman" w:hAnsi="Times New Roman"/>
          <w:color w:val="000000"/>
          <w:sz w:val="24"/>
          <w:lang w:val="ru-RU"/>
        </w:rPr>
        <w:t>6. Компьютер</w:t>
      </w:r>
    </w:p>
    <w:sectPr w:rsidR="00730F59" w:rsidSect="00730F59"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7A7" w:rsidRDefault="006747A7" w:rsidP="00730F59">
      <w:pPr>
        <w:spacing w:after="0" w:line="240" w:lineRule="auto"/>
      </w:pPr>
      <w:r>
        <w:separator/>
      </w:r>
    </w:p>
  </w:endnote>
  <w:endnote w:type="continuationSeparator" w:id="0">
    <w:p w:rsidR="006747A7" w:rsidRDefault="006747A7" w:rsidP="00730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8815652"/>
      <w:docPartObj>
        <w:docPartGallery w:val="Page Numbers (Bottom of Page)"/>
        <w:docPartUnique/>
      </w:docPartObj>
    </w:sdtPr>
    <w:sdtEndPr/>
    <w:sdtContent>
      <w:p w:rsidR="001B5F06" w:rsidRDefault="001B5F0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1B6" w:rsidRPr="00ED41B6">
          <w:rPr>
            <w:noProof/>
            <w:lang w:val="ru-RU"/>
          </w:rPr>
          <w:t>6</w:t>
        </w:r>
        <w:r>
          <w:fldChar w:fldCharType="end"/>
        </w:r>
      </w:p>
    </w:sdtContent>
  </w:sdt>
  <w:p w:rsidR="001B5F06" w:rsidRDefault="001B5F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7A7" w:rsidRDefault="006747A7" w:rsidP="00730F59">
      <w:pPr>
        <w:spacing w:after="0" w:line="240" w:lineRule="auto"/>
      </w:pPr>
      <w:r>
        <w:separator/>
      </w:r>
    </w:p>
  </w:footnote>
  <w:footnote w:type="continuationSeparator" w:id="0">
    <w:p w:rsidR="006747A7" w:rsidRDefault="006747A7" w:rsidP="00730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C724863"/>
    <w:multiLevelType w:val="hybridMultilevel"/>
    <w:tmpl w:val="77C8C9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F544535"/>
    <w:multiLevelType w:val="hybridMultilevel"/>
    <w:tmpl w:val="A70636EC"/>
    <w:lvl w:ilvl="0" w:tplc="D460FF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B328FD"/>
    <w:multiLevelType w:val="hybridMultilevel"/>
    <w:tmpl w:val="5B9E4DB2"/>
    <w:lvl w:ilvl="0" w:tplc="04190001">
      <w:start w:val="1"/>
      <w:numFmt w:val="bullet"/>
      <w:lvlText w:val=""/>
      <w:lvlJc w:val="left"/>
      <w:pPr>
        <w:ind w:left="9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>
    <w:nsid w:val="48582CC5"/>
    <w:multiLevelType w:val="hybridMultilevel"/>
    <w:tmpl w:val="9B1E67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C54188B"/>
    <w:multiLevelType w:val="hybridMultilevel"/>
    <w:tmpl w:val="70D03480"/>
    <w:lvl w:ilvl="0" w:tplc="04190001">
      <w:start w:val="1"/>
      <w:numFmt w:val="bullet"/>
      <w:lvlText w:val=""/>
      <w:lvlJc w:val="left"/>
      <w:pPr>
        <w:ind w:left="17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abstractNum w:abstractNumId="11">
    <w:nsid w:val="70B81638"/>
    <w:multiLevelType w:val="hybridMultilevel"/>
    <w:tmpl w:val="0E0AD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534F15"/>
    <w:multiLevelType w:val="hybridMultilevel"/>
    <w:tmpl w:val="29305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2"/>
  </w:num>
  <w:num w:numId="5">
    <w:abstractNumId w:val="6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2"/>
  </w:num>
  <w:num w:numId="11">
    <w:abstractNumId w:val="4"/>
  </w:num>
  <w:num w:numId="12">
    <w:abstractNumId w:val="1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73"/>
    <w:rsid w:val="000174D0"/>
    <w:rsid w:val="00191173"/>
    <w:rsid w:val="001A6DCE"/>
    <w:rsid w:val="001B5F06"/>
    <w:rsid w:val="002F1D41"/>
    <w:rsid w:val="003B2E82"/>
    <w:rsid w:val="00484CB1"/>
    <w:rsid w:val="00492E83"/>
    <w:rsid w:val="004966F0"/>
    <w:rsid w:val="004E3F3A"/>
    <w:rsid w:val="005B32C3"/>
    <w:rsid w:val="006747A7"/>
    <w:rsid w:val="00730F59"/>
    <w:rsid w:val="00872B42"/>
    <w:rsid w:val="00BB4BE0"/>
    <w:rsid w:val="00E21FE9"/>
    <w:rsid w:val="00ED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1173"/>
    <w:pPr>
      <w:spacing w:after="200" w:line="276" w:lineRule="auto"/>
    </w:pPr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1B5F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1B5F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1B5F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B5F0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B5F0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B5F0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B5F0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B5F0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B5F0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B5F0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1B5F0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1B5F06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1B5F0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List Paragraph"/>
    <w:basedOn w:val="a1"/>
    <w:uiPriority w:val="34"/>
    <w:qFormat/>
    <w:rsid w:val="00191173"/>
    <w:pPr>
      <w:ind w:left="720"/>
      <w:contextualSpacing/>
    </w:pPr>
  </w:style>
  <w:style w:type="paragraph" w:styleId="a6">
    <w:name w:val="header"/>
    <w:basedOn w:val="a1"/>
    <w:link w:val="a7"/>
    <w:uiPriority w:val="99"/>
    <w:unhideWhenUsed/>
    <w:rsid w:val="00730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730F59"/>
    <w:rPr>
      <w:rFonts w:eastAsiaTheme="minorEastAsia"/>
      <w:lang w:val="en-US"/>
    </w:rPr>
  </w:style>
  <w:style w:type="paragraph" w:styleId="a8">
    <w:name w:val="footer"/>
    <w:basedOn w:val="a1"/>
    <w:link w:val="a9"/>
    <w:uiPriority w:val="99"/>
    <w:unhideWhenUsed/>
    <w:rsid w:val="00730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730F59"/>
    <w:rPr>
      <w:rFonts w:eastAsiaTheme="minorEastAsia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1B5F06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1B5F06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1B5F06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1B5F06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1B5F0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a">
    <w:name w:val="No Spacing"/>
    <w:uiPriority w:val="1"/>
    <w:qFormat/>
    <w:rsid w:val="001B5F06"/>
    <w:pPr>
      <w:spacing w:after="0" w:line="240" w:lineRule="auto"/>
    </w:pPr>
    <w:rPr>
      <w:rFonts w:eastAsiaTheme="minorEastAsia"/>
      <w:lang w:val="en-US"/>
    </w:rPr>
  </w:style>
  <w:style w:type="paragraph" w:styleId="ab">
    <w:name w:val="Title"/>
    <w:basedOn w:val="a1"/>
    <w:next w:val="a1"/>
    <w:link w:val="ac"/>
    <w:uiPriority w:val="10"/>
    <w:qFormat/>
    <w:rsid w:val="001B5F0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2"/>
    <w:link w:val="ab"/>
    <w:uiPriority w:val="10"/>
    <w:rsid w:val="001B5F0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d">
    <w:name w:val="Subtitle"/>
    <w:basedOn w:val="a1"/>
    <w:next w:val="a1"/>
    <w:link w:val="ae"/>
    <w:uiPriority w:val="11"/>
    <w:qFormat/>
    <w:rsid w:val="001B5F06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e">
    <w:name w:val="Подзаголовок Знак"/>
    <w:basedOn w:val="a2"/>
    <w:link w:val="ad"/>
    <w:uiPriority w:val="11"/>
    <w:rsid w:val="001B5F0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">
    <w:name w:val="Body Text"/>
    <w:basedOn w:val="a1"/>
    <w:link w:val="af0"/>
    <w:uiPriority w:val="99"/>
    <w:unhideWhenUsed/>
    <w:qFormat/>
    <w:rsid w:val="001B5F06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1B5F06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1B5F06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1B5F06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1B5F0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1B5F06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1B5F06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1B5F06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1B5F06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1B5F06"/>
    <w:pPr>
      <w:numPr>
        <w:numId w:val="8"/>
      </w:numPr>
      <w:contextualSpacing/>
    </w:pPr>
  </w:style>
  <w:style w:type="paragraph" w:styleId="20">
    <w:name w:val="List Bullet 2"/>
    <w:basedOn w:val="a1"/>
    <w:uiPriority w:val="99"/>
    <w:unhideWhenUsed/>
    <w:rsid w:val="001B5F06"/>
    <w:pPr>
      <w:numPr>
        <w:numId w:val="9"/>
      </w:numPr>
      <w:contextualSpacing/>
    </w:pPr>
  </w:style>
  <w:style w:type="paragraph" w:styleId="30">
    <w:name w:val="List Bullet 3"/>
    <w:basedOn w:val="a1"/>
    <w:uiPriority w:val="99"/>
    <w:unhideWhenUsed/>
    <w:rsid w:val="001B5F06"/>
    <w:pPr>
      <w:numPr>
        <w:numId w:val="10"/>
      </w:numPr>
      <w:contextualSpacing/>
    </w:pPr>
  </w:style>
  <w:style w:type="paragraph" w:styleId="a">
    <w:name w:val="List Number"/>
    <w:basedOn w:val="a1"/>
    <w:uiPriority w:val="99"/>
    <w:unhideWhenUsed/>
    <w:rsid w:val="001B5F06"/>
    <w:pPr>
      <w:numPr>
        <w:numId w:val="11"/>
      </w:numPr>
      <w:contextualSpacing/>
    </w:pPr>
  </w:style>
  <w:style w:type="paragraph" w:styleId="2">
    <w:name w:val="List Number 2"/>
    <w:basedOn w:val="a1"/>
    <w:uiPriority w:val="99"/>
    <w:unhideWhenUsed/>
    <w:rsid w:val="001B5F06"/>
    <w:pPr>
      <w:numPr>
        <w:numId w:val="12"/>
      </w:numPr>
      <w:contextualSpacing/>
    </w:pPr>
  </w:style>
  <w:style w:type="paragraph" w:styleId="3">
    <w:name w:val="List Number 3"/>
    <w:basedOn w:val="a1"/>
    <w:uiPriority w:val="99"/>
    <w:unhideWhenUsed/>
    <w:rsid w:val="001B5F06"/>
    <w:pPr>
      <w:numPr>
        <w:numId w:val="13"/>
      </w:numPr>
      <w:contextualSpacing/>
    </w:pPr>
  </w:style>
  <w:style w:type="paragraph" w:styleId="af2">
    <w:name w:val="List Continue"/>
    <w:basedOn w:val="a1"/>
    <w:uiPriority w:val="99"/>
    <w:unhideWhenUsed/>
    <w:rsid w:val="001B5F06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1B5F06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1B5F06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1B5F0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1B5F06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1B5F06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1B5F06"/>
    <w:rPr>
      <w:rFonts w:eastAsiaTheme="minorEastAsia"/>
      <w:i/>
      <w:iCs/>
      <w:color w:val="000000" w:themeColor="text1"/>
      <w:lang w:val="en-US"/>
    </w:rPr>
  </w:style>
  <w:style w:type="character" w:styleId="af5">
    <w:name w:val="Strong"/>
    <w:basedOn w:val="a2"/>
    <w:uiPriority w:val="22"/>
    <w:qFormat/>
    <w:rsid w:val="001B5F06"/>
    <w:rPr>
      <w:b/>
      <w:bCs/>
    </w:rPr>
  </w:style>
  <w:style w:type="character" w:styleId="af6">
    <w:name w:val="Emphasis"/>
    <w:basedOn w:val="a2"/>
    <w:uiPriority w:val="20"/>
    <w:qFormat/>
    <w:rsid w:val="001B5F06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1B5F06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2"/>
    <w:link w:val="af7"/>
    <w:uiPriority w:val="30"/>
    <w:rsid w:val="001B5F06"/>
    <w:rPr>
      <w:rFonts w:eastAsiaTheme="minorEastAsia"/>
      <w:b/>
      <w:bCs/>
      <w:i/>
      <w:iCs/>
      <w:color w:val="5B9BD5" w:themeColor="accent1"/>
      <w:lang w:val="en-US"/>
    </w:rPr>
  </w:style>
  <w:style w:type="character" w:styleId="af9">
    <w:name w:val="Subtle Emphasis"/>
    <w:basedOn w:val="a2"/>
    <w:uiPriority w:val="19"/>
    <w:qFormat/>
    <w:rsid w:val="001B5F06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1B5F06"/>
    <w:rPr>
      <w:b/>
      <w:bCs/>
      <w:i/>
      <w:iCs/>
      <w:color w:val="5B9BD5" w:themeColor="accent1"/>
    </w:rPr>
  </w:style>
  <w:style w:type="character" w:styleId="afb">
    <w:name w:val="Subtle Reference"/>
    <w:basedOn w:val="a2"/>
    <w:uiPriority w:val="31"/>
    <w:qFormat/>
    <w:rsid w:val="001B5F06"/>
    <w:rPr>
      <w:smallCaps/>
      <w:color w:val="ED7D31" w:themeColor="accent2"/>
      <w:u w:val="single"/>
    </w:rPr>
  </w:style>
  <w:style w:type="character" w:styleId="afc">
    <w:name w:val="Intense Reference"/>
    <w:basedOn w:val="a2"/>
    <w:uiPriority w:val="32"/>
    <w:qFormat/>
    <w:rsid w:val="001B5F06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1B5F06"/>
    <w:rPr>
      <w:b/>
      <w:bCs/>
      <w:smallCaps/>
      <w:spacing w:val="5"/>
    </w:rPr>
  </w:style>
  <w:style w:type="paragraph" w:styleId="afe">
    <w:name w:val="TOC Heading"/>
    <w:basedOn w:val="1"/>
    <w:next w:val="a1"/>
    <w:uiPriority w:val="39"/>
    <w:semiHidden/>
    <w:unhideWhenUsed/>
    <w:qFormat/>
    <w:rsid w:val="001B5F06"/>
    <w:pPr>
      <w:outlineLvl w:val="9"/>
    </w:pPr>
  </w:style>
  <w:style w:type="character" w:styleId="aff">
    <w:name w:val="Hyperlink"/>
    <w:basedOn w:val="a2"/>
    <w:uiPriority w:val="99"/>
    <w:unhideWhenUsed/>
    <w:rsid w:val="001B5F06"/>
    <w:rPr>
      <w:color w:val="0563C1" w:themeColor="hyperlink"/>
      <w:u w:val="single"/>
    </w:rPr>
  </w:style>
  <w:style w:type="paragraph" w:styleId="aff0">
    <w:name w:val="Balloon Text"/>
    <w:basedOn w:val="a1"/>
    <w:link w:val="aff1"/>
    <w:uiPriority w:val="99"/>
    <w:semiHidden/>
    <w:unhideWhenUsed/>
    <w:rsid w:val="003B2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2"/>
    <w:link w:val="aff0"/>
    <w:uiPriority w:val="99"/>
    <w:semiHidden/>
    <w:rsid w:val="003B2E82"/>
    <w:rPr>
      <w:rFonts w:ascii="Tahoma" w:eastAsiaTheme="minorEastAsia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3B2E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3B2E82"/>
    <w:pPr>
      <w:widowControl w:val="0"/>
      <w:autoSpaceDE w:val="0"/>
      <w:autoSpaceDN w:val="0"/>
      <w:spacing w:before="77" w:after="0" w:line="240" w:lineRule="auto"/>
      <w:ind w:left="69"/>
    </w:pPr>
    <w:rPr>
      <w:rFonts w:ascii="Times New Roman" w:eastAsia="Times New Roman" w:hAnsi="Times New Roman" w:cs="Times New Roman"/>
      <w:lang w:val="ru-RU"/>
    </w:rPr>
  </w:style>
  <w:style w:type="paragraph" w:customStyle="1" w:styleId="29">
    <w:name w:val="Без интервала2"/>
    <w:rsid w:val="003B2E8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1"/>
    <w:rsid w:val="003B2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6">
    <w:name w:val="c16"/>
    <w:basedOn w:val="a1"/>
    <w:uiPriority w:val="99"/>
    <w:rsid w:val="003B2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5">
    <w:name w:val="c15"/>
    <w:basedOn w:val="a1"/>
    <w:uiPriority w:val="99"/>
    <w:rsid w:val="003B2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2">
    <w:name w:val="Стиль"/>
    <w:uiPriority w:val="99"/>
    <w:rsid w:val="003B2E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c2">
    <w:name w:val="c2"/>
    <w:rsid w:val="003B2E82"/>
  </w:style>
  <w:style w:type="character" w:customStyle="1" w:styleId="apple-converted-space">
    <w:name w:val="apple-converted-space"/>
    <w:rsid w:val="003B2E82"/>
  </w:style>
  <w:style w:type="character" w:customStyle="1" w:styleId="c1">
    <w:name w:val="c1"/>
    <w:uiPriority w:val="99"/>
    <w:rsid w:val="003B2E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1173"/>
    <w:pPr>
      <w:spacing w:after="200" w:line="276" w:lineRule="auto"/>
    </w:pPr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1B5F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1B5F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1B5F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B5F0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B5F0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B5F0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B5F0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B5F0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B5F0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B5F0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1B5F0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1B5F06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1B5F0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List Paragraph"/>
    <w:basedOn w:val="a1"/>
    <w:uiPriority w:val="34"/>
    <w:qFormat/>
    <w:rsid w:val="00191173"/>
    <w:pPr>
      <w:ind w:left="720"/>
      <w:contextualSpacing/>
    </w:pPr>
  </w:style>
  <w:style w:type="paragraph" w:styleId="a6">
    <w:name w:val="header"/>
    <w:basedOn w:val="a1"/>
    <w:link w:val="a7"/>
    <w:uiPriority w:val="99"/>
    <w:unhideWhenUsed/>
    <w:rsid w:val="00730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730F59"/>
    <w:rPr>
      <w:rFonts w:eastAsiaTheme="minorEastAsia"/>
      <w:lang w:val="en-US"/>
    </w:rPr>
  </w:style>
  <w:style w:type="paragraph" w:styleId="a8">
    <w:name w:val="footer"/>
    <w:basedOn w:val="a1"/>
    <w:link w:val="a9"/>
    <w:uiPriority w:val="99"/>
    <w:unhideWhenUsed/>
    <w:rsid w:val="00730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730F59"/>
    <w:rPr>
      <w:rFonts w:eastAsiaTheme="minorEastAsia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1B5F06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1B5F06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1B5F06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1B5F06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1B5F0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a">
    <w:name w:val="No Spacing"/>
    <w:uiPriority w:val="1"/>
    <w:qFormat/>
    <w:rsid w:val="001B5F06"/>
    <w:pPr>
      <w:spacing w:after="0" w:line="240" w:lineRule="auto"/>
    </w:pPr>
    <w:rPr>
      <w:rFonts w:eastAsiaTheme="minorEastAsia"/>
      <w:lang w:val="en-US"/>
    </w:rPr>
  </w:style>
  <w:style w:type="paragraph" w:styleId="ab">
    <w:name w:val="Title"/>
    <w:basedOn w:val="a1"/>
    <w:next w:val="a1"/>
    <w:link w:val="ac"/>
    <w:uiPriority w:val="10"/>
    <w:qFormat/>
    <w:rsid w:val="001B5F0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2"/>
    <w:link w:val="ab"/>
    <w:uiPriority w:val="10"/>
    <w:rsid w:val="001B5F0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d">
    <w:name w:val="Subtitle"/>
    <w:basedOn w:val="a1"/>
    <w:next w:val="a1"/>
    <w:link w:val="ae"/>
    <w:uiPriority w:val="11"/>
    <w:qFormat/>
    <w:rsid w:val="001B5F06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e">
    <w:name w:val="Подзаголовок Знак"/>
    <w:basedOn w:val="a2"/>
    <w:link w:val="ad"/>
    <w:uiPriority w:val="11"/>
    <w:rsid w:val="001B5F0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">
    <w:name w:val="Body Text"/>
    <w:basedOn w:val="a1"/>
    <w:link w:val="af0"/>
    <w:uiPriority w:val="99"/>
    <w:unhideWhenUsed/>
    <w:qFormat/>
    <w:rsid w:val="001B5F06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1B5F06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1B5F06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1B5F06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1B5F0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1B5F06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1B5F06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1B5F06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1B5F06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1B5F06"/>
    <w:pPr>
      <w:numPr>
        <w:numId w:val="8"/>
      </w:numPr>
      <w:contextualSpacing/>
    </w:pPr>
  </w:style>
  <w:style w:type="paragraph" w:styleId="20">
    <w:name w:val="List Bullet 2"/>
    <w:basedOn w:val="a1"/>
    <w:uiPriority w:val="99"/>
    <w:unhideWhenUsed/>
    <w:rsid w:val="001B5F06"/>
    <w:pPr>
      <w:numPr>
        <w:numId w:val="9"/>
      </w:numPr>
      <w:contextualSpacing/>
    </w:pPr>
  </w:style>
  <w:style w:type="paragraph" w:styleId="30">
    <w:name w:val="List Bullet 3"/>
    <w:basedOn w:val="a1"/>
    <w:uiPriority w:val="99"/>
    <w:unhideWhenUsed/>
    <w:rsid w:val="001B5F06"/>
    <w:pPr>
      <w:numPr>
        <w:numId w:val="10"/>
      </w:numPr>
      <w:contextualSpacing/>
    </w:pPr>
  </w:style>
  <w:style w:type="paragraph" w:styleId="a">
    <w:name w:val="List Number"/>
    <w:basedOn w:val="a1"/>
    <w:uiPriority w:val="99"/>
    <w:unhideWhenUsed/>
    <w:rsid w:val="001B5F06"/>
    <w:pPr>
      <w:numPr>
        <w:numId w:val="11"/>
      </w:numPr>
      <w:contextualSpacing/>
    </w:pPr>
  </w:style>
  <w:style w:type="paragraph" w:styleId="2">
    <w:name w:val="List Number 2"/>
    <w:basedOn w:val="a1"/>
    <w:uiPriority w:val="99"/>
    <w:unhideWhenUsed/>
    <w:rsid w:val="001B5F06"/>
    <w:pPr>
      <w:numPr>
        <w:numId w:val="12"/>
      </w:numPr>
      <w:contextualSpacing/>
    </w:pPr>
  </w:style>
  <w:style w:type="paragraph" w:styleId="3">
    <w:name w:val="List Number 3"/>
    <w:basedOn w:val="a1"/>
    <w:uiPriority w:val="99"/>
    <w:unhideWhenUsed/>
    <w:rsid w:val="001B5F06"/>
    <w:pPr>
      <w:numPr>
        <w:numId w:val="13"/>
      </w:numPr>
      <w:contextualSpacing/>
    </w:pPr>
  </w:style>
  <w:style w:type="paragraph" w:styleId="af2">
    <w:name w:val="List Continue"/>
    <w:basedOn w:val="a1"/>
    <w:uiPriority w:val="99"/>
    <w:unhideWhenUsed/>
    <w:rsid w:val="001B5F06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1B5F06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1B5F06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1B5F0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1B5F06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1B5F06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1B5F06"/>
    <w:rPr>
      <w:rFonts w:eastAsiaTheme="minorEastAsia"/>
      <w:i/>
      <w:iCs/>
      <w:color w:val="000000" w:themeColor="text1"/>
      <w:lang w:val="en-US"/>
    </w:rPr>
  </w:style>
  <w:style w:type="character" w:styleId="af5">
    <w:name w:val="Strong"/>
    <w:basedOn w:val="a2"/>
    <w:uiPriority w:val="22"/>
    <w:qFormat/>
    <w:rsid w:val="001B5F06"/>
    <w:rPr>
      <w:b/>
      <w:bCs/>
    </w:rPr>
  </w:style>
  <w:style w:type="character" w:styleId="af6">
    <w:name w:val="Emphasis"/>
    <w:basedOn w:val="a2"/>
    <w:uiPriority w:val="20"/>
    <w:qFormat/>
    <w:rsid w:val="001B5F06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1B5F06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2"/>
    <w:link w:val="af7"/>
    <w:uiPriority w:val="30"/>
    <w:rsid w:val="001B5F06"/>
    <w:rPr>
      <w:rFonts w:eastAsiaTheme="minorEastAsia"/>
      <w:b/>
      <w:bCs/>
      <w:i/>
      <w:iCs/>
      <w:color w:val="5B9BD5" w:themeColor="accent1"/>
      <w:lang w:val="en-US"/>
    </w:rPr>
  </w:style>
  <w:style w:type="character" w:styleId="af9">
    <w:name w:val="Subtle Emphasis"/>
    <w:basedOn w:val="a2"/>
    <w:uiPriority w:val="19"/>
    <w:qFormat/>
    <w:rsid w:val="001B5F06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1B5F06"/>
    <w:rPr>
      <w:b/>
      <w:bCs/>
      <w:i/>
      <w:iCs/>
      <w:color w:val="5B9BD5" w:themeColor="accent1"/>
    </w:rPr>
  </w:style>
  <w:style w:type="character" w:styleId="afb">
    <w:name w:val="Subtle Reference"/>
    <w:basedOn w:val="a2"/>
    <w:uiPriority w:val="31"/>
    <w:qFormat/>
    <w:rsid w:val="001B5F06"/>
    <w:rPr>
      <w:smallCaps/>
      <w:color w:val="ED7D31" w:themeColor="accent2"/>
      <w:u w:val="single"/>
    </w:rPr>
  </w:style>
  <w:style w:type="character" w:styleId="afc">
    <w:name w:val="Intense Reference"/>
    <w:basedOn w:val="a2"/>
    <w:uiPriority w:val="32"/>
    <w:qFormat/>
    <w:rsid w:val="001B5F06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1B5F06"/>
    <w:rPr>
      <w:b/>
      <w:bCs/>
      <w:smallCaps/>
      <w:spacing w:val="5"/>
    </w:rPr>
  </w:style>
  <w:style w:type="paragraph" w:styleId="afe">
    <w:name w:val="TOC Heading"/>
    <w:basedOn w:val="1"/>
    <w:next w:val="a1"/>
    <w:uiPriority w:val="39"/>
    <w:semiHidden/>
    <w:unhideWhenUsed/>
    <w:qFormat/>
    <w:rsid w:val="001B5F06"/>
    <w:pPr>
      <w:outlineLvl w:val="9"/>
    </w:pPr>
  </w:style>
  <w:style w:type="character" w:styleId="aff">
    <w:name w:val="Hyperlink"/>
    <w:basedOn w:val="a2"/>
    <w:uiPriority w:val="99"/>
    <w:unhideWhenUsed/>
    <w:rsid w:val="001B5F06"/>
    <w:rPr>
      <w:color w:val="0563C1" w:themeColor="hyperlink"/>
      <w:u w:val="single"/>
    </w:rPr>
  </w:style>
  <w:style w:type="paragraph" w:styleId="aff0">
    <w:name w:val="Balloon Text"/>
    <w:basedOn w:val="a1"/>
    <w:link w:val="aff1"/>
    <w:uiPriority w:val="99"/>
    <w:semiHidden/>
    <w:unhideWhenUsed/>
    <w:rsid w:val="003B2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2"/>
    <w:link w:val="aff0"/>
    <w:uiPriority w:val="99"/>
    <w:semiHidden/>
    <w:rsid w:val="003B2E82"/>
    <w:rPr>
      <w:rFonts w:ascii="Tahoma" w:eastAsiaTheme="minorEastAsia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3B2E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3B2E82"/>
    <w:pPr>
      <w:widowControl w:val="0"/>
      <w:autoSpaceDE w:val="0"/>
      <w:autoSpaceDN w:val="0"/>
      <w:spacing w:before="77" w:after="0" w:line="240" w:lineRule="auto"/>
      <w:ind w:left="69"/>
    </w:pPr>
    <w:rPr>
      <w:rFonts w:ascii="Times New Roman" w:eastAsia="Times New Roman" w:hAnsi="Times New Roman" w:cs="Times New Roman"/>
      <w:lang w:val="ru-RU"/>
    </w:rPr>
  </w:style>
  <w:style w:type="paragraph" w:customStyle="1" w:styleId="29">
    <w:name w:val="Без интервала2"/>
    <w:rsid w:val="003B2E8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1"/>
    <w:rsid w:val="003B2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6">
    <w:name w:val="c16"/>
    <w:basedOn w:val="a1"/>
    <w:uiPriority w:val="99"/>
    <w:rsid w:val="003B2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5">
    <w:name w:val="c15"/>
    <w:basedOn w:val="a1"/>
    <w:uiPriority w:val="99"/>
    <w:rsid w:val="003B2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2">
    <w:name w:val="Стиль"/>
    <w:uiPriority w:val="99"/>
    <w:rsid w:val="003B2E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c2">
    <w:name w:val="c2"/>
    <w:rsid w:val="003B2E82"/>
  </w:style>
  <w:style w:type="character" w:customStyle="1" w:styleId="apple-converted-space">
    <w:name w:val="apple-converted-space"/>
    <w:rsid w:val="003B2E82"/>
  </w:style>
  <w:style w:type="character" w:customStyle="1" w:styleId="c1">
    <w:name w:val="c1"/>
    <w:uiPriority w:val="99"/>
    <w:rsid w:val="003B2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choolcollection.edu.ru" TargetMode="External"/><Relationship Id="rId18" Type="http://schemas.openxmlformats.org/officeDocument/2006/relationships/hyperlink" Target="http://bomoonlight.ru/azbuka/index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etodkabinet.eu/" TargetMode="External"/><Relationship Id="rId17" Type="http://schemas.openxmlformats.org/officeDocument/2006/relationships/hyperlink" Target="http://www.viki.rdf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nachalka.info/about/19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chalka.com/biblioteka%20M&#1077;todkabinet.e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nsc.1september.ru/urok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gramo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C67DF-57D9-41A3-803F-17E90F8F5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8898</Words>
  <Characters>50723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Ната</cp:lastModifiedBy>
  <cp:revision>9</cp:revision>
  <cp:lastPrinted>2022-10-15T20:01:00Z</cp:lastPrinted>
  <dcterms:created xsi:type="dcterms:W3CDTF">2022-07-20T19:53:00Z</dcterms:created>
  <dcterms:modified xsi:type="dcterms:W3CDTF">2022-10-29T08:31:00Z</dcterms:modified>
</cp:coreProperties>
</file>